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ayout w:type="fixed"/>
        <w:tblLook w:val="04A0" w:firstRow="1" w:lastRow="0" w:firstColumn="1" w:lastColumn="0" w:noHBand="0" w:noVBand="1"/>
      </w:tblPr>
      <w:tblGrid>
        <w:gridCol w:w="8401"/>
      </w:tblGrid>
      <w:tr w:rsidR="00835C51" w:rsidRPr="00C5752E" w14:paraId="148C9A35" w14:textId="77777777" w:rsidTr="00325E77">
        <w:trPr>
          <w:jc w:val="center"/>
        </w:trPr>
        <w:tc>
          <w:tcPr>
            <w:tcW w:w="8401" w:type="dxa"/>
            <w:tcBorders>
              <w:top w:val="single" w:sz="8" w:space="0" w:color="B5C6D7"/>
              <w:left w:val="single" w:sz="8" w:space="0" w:color="B5C6D7"/>
              <w:bottom w:val="single" w:sz="8" w:space="0" w:color="B5C6D7"/>
              <w:right w:val="single" w:sz="8" w:space="0" w:color="B5C6D7"/>
            </w:tcBorders>
            <w:shd w:val="clear" w:color="auto" w:fill="D9E7F3"/>
            <w:tcMar>
              <w:top w:w="140" w:type="dxa"/>
              <w:left w:w="120" w:type="dxa"/>
              <w:bottom w:w="140" w:type="dxa"/>
              <w:right w:w="120" w:type="dxa"/>
            </w:tcMar>
          </w:tcPr>
          <w:p w14:paraId="7E339FD4" w14:textId="77777777" w:rsidR="00835C51" w:rsidRPr="00C5752E" w:rsidRDefault="003C2F76" w:rsidP="00325E77">
            <w:pPr>
              <w:spacing w:after="40"/>
              <w:jc w:val="center"/>
              <w:rPr>
                <w:lang w:val="es-ES"/>
              </w:rPr>
            </w:pPr>
            <w:r w:rsidRPr="00C5752E">
              <w:rPr>
                <w:b/>
                <w:color w:val="1F4E79"/>
                <w:sz w:val="28"/>
                <w:lang w:val="es-ES"/>
              </w:rPr>
              <w:t>DOSIER DE MODELOS DOCUMENTALES</w:t>
            </w:r>
          </w:p>
          <w:p w14:paraId="1D879615" w14:textId="77777777" w:rsidR="00835C51" w:rsidRPr="00C5752E" w:rsidRDefault="003C2F76" w:rsidP="00325E77">
            <w:pPr>
              <w:spacing w:after="40"/>
              <w:jc w:val="center"/>
              <w:rPr>
                <w:lang w:val="es-ES"/>
              </w:rPr>
            </w:pPr>
            <w:r w:rsidRPr="00C5752E">
              <w:rPr>
                <w:b/>
                <w:color w:val="1F4E79"/>
                <w:sz w:val="26"/>
                <w:lang w:val="es-ES"/>
              </w:rPr>
              <w:t>BLOQUE A</w:t>
            </w:r>
          </w:p>
          <w:p w14:paraId="75956616" w14:textId="77777777" w:rsidR="00835C51" w:rsidRPr="00C5752E" w:rsidRDefault="003C2F76" w:rsidP="00325E77">
            <w:pPr>
              <w:spacing w:after="40"/>
              <w:jc w:val="center"/>
              <w:rPr>
                <w:lang w:val="es-ES"/>
              </w:rPr>
            </w:pPr>
            <w:r w:rsidRPr="00C5752E">
              <w:rPr>
                <w:b/>
                <w:color w:val="1F4E79"/>
                <w:lang w:val="es-ES"/>
              </w:rPr>
              <w:t>Criterios generales de entidad</w:t>
            </w:r>
          </w:p>
          <w:p w14:paraId="7F7A5E9D" w14:textId="77777777" w:rsidR="00835C51" w:rsidRPr="00C5752E" w:rsidRDefault="003C2F76" w:rsidP="00325E77">
            <w:pPr>
              <w:spacing w:after="0"/>
              <w:jc w:val="center"/>
              <w:rPr>
                <w:lang w:val="es-ES"/>
              </w:rPr>
            </w:pPr>
            <w:r w:rsidRPr="00C5752E">
              <w:rPr>
                <w:color w:val="1F4E79"/>
                <w:lang w:val="es-ES"/>
              </w:rPr>
              <w:t>Ámbito general del Bloque A</w:t>
            </w:r>
          </w:p>
        </w:tc>
      </w:tr>
    </w:tbl>
    <w:p w14:paraId="7104AFC1" w14:textId="77777777" w:rsidR="00835C51" w:rsidRPr="00C5752E" w:rsidRDefault="00835C51" w:rsidP="00325E77">
      <w:pPr>
        <w:jc w:val="both"/>
        <w:rPr>
          <w:lang w:val="es-ES"/>
        </w:rPr>
      </w:pPr>
    </w:p>
    <w:tbl>
      <w:tblPr>
        <w:tblW w:w="0" w:type="auto"/>
        <w:jc w:val="center"/>
        <w:tblLayout w:type="fixed"/>
        <w:tblLook w:val="04A0" w:firstRow="1" w:lastRow="0" w:firstColumn="1" w:lastColumn="0" w:noHBand="0" w:noVBand="1"/>
      </w:tblPr>
      <w:tblGrid>
        <w:gridCol w:w="1701"/>
        <w:gridCol w:w="6690"/>
      </w:tblGrid>
      <w:tr w:rsidR="00835C51" w:rsidRPr="00C5752E" w14:paraId="6EB7E8F9" w14:textId="77777777">
        <w:trPr>
          <w:jc w:val="center"/>
        </w:trPr>
        <w:tc>
          <w:tcPr>
            <w:tcW w:w="1701" w:type="dxa"/>
            <w:tcBorders>
              <w:top w:val="single" w:sz="6" w:space="0" w:color="C8D4E3"/>
              <w:left w:val="single" w:sz="6" w:space="0" w:color="C8D4E3"/>
              <w:bottom w:val="single" w:sz="6" w:space="0" w:color="C8D4E3"/>
              <w:right w:val="single" w:sz="6" w:space="0" w:color="C8D4E3"/>
            </w:tcBorders>
            <w:shd w:val="clear" w:color="auto" w:fill="D9E7F3"/>
            <w:tcMar>
              <w:top w:w="80" w:type="dxa"/>
              <w:left w:w="90" w:type="dxa"/>
              <w:bottom w:w="80" w:type="dxa"/>
              <w:right w:w="90" w:type="dxa"/>
            </w:tcMar>
            <w:vAlign w:val="center"/>
          </w:tcPr>
          <w:p w14:paraId="5BD76A69" w14:textId="77777777" w:rsidR="00835C51" w:rsidRPr="00C5752E" w:rsidRDefault="003C2F76" w:rsidP="00325E77">
            <w:pPr>
              <w:spacing w:after="0" w:line="264" w:lineRule="auto"/>
              <w:jc w:val="both"/>
              <w:rPr>
                <w:lang w:val="es-ES"/>
              </w:rPr>
            </w:pPr>
            <w:r w:rsidRPr="00C5752E">
              <w:rPr>
                <w:b/>
                <w:color w:val="1F4E79"/>
                <w:sz w:val="19"/>
                <w:lang w:val="es-ES"/>
              </w:rPr>
              <w:t>Contenido</w:t>
            </w:r>
          </w:p>
        </w:tc>
        <w:tc>
          <w:tcPr>
            <w:tcW w:w="6690" w:type="dxa"/>
            <w:tcBorders>
              <w:top w:val="single" w:sz="6" w:space="0" w:color="C8D4E3"/>
              <w:left w:val="single" w:sz="6" w:space="0" w:color="C8D4E3"/>
              <w:bottom w:val="single" w:sz="6" w:space="0" w:color="C8D4E3"/>
              <w:right w:val="single" w:sz="6" w:space="0" w:color="C8D4E3"/>
            </w:tcBorders>
            <w:shd w:val="clear" w:color="auto" w:fill="F7FAFC"/>
            <w:tcMar>
              <w:top w:w="80" w:type="dxa"/>
              <w:left w:w="90" w:type="dxa"/>
              <w:bottom w:w="80" w:type="dxa"/>
              <w:right w:w="90" w:type="dxa"/>
            </w:tcMar>
            <w:vAlign w:val="center"/>
          </w:tcPr>
          <w:p w14:paraId="721A1C2D" w14:textId="77777777" w:rsidR="00835C51" w:rsidRPr="00C5752E" w:rsidRDefault="003C2F76" w:rsidP="00325E77">
            <w:pPr>
              <w:spacing w:after="0" w:line="264" w:lineRule="auto"/>
              <w:jc w:val="both"/>
              <w:rPr>
                <w:lang w:val="es-ES"/>
              </w:rPr>
            </w:pPr>
            <w:r w:rsidRPr="00C5752E">
              <w:rPr>
                <w:sz w:val="19"/>
                <w:lang w:val="es-ES"/>
              </w:rPr>
              <w:t>Modelos orientativos para cada ítem documental del catálogo del Bloque A.</w:t>
            </w:r>
          </w:p>
        </w:tc>
      </w:tr>
      <w:tr w:rsidR="00835C51" w:rsidRPr="00C5752E" w14:paraId="57FA43F7" w14:textId="77777777">
        <w:trPr>
          <w:jc w:val="center"/>
        </w:trPr>
        <w:tc>
          <w:tcPr>
            <w:tcW w:w="1701" w:type="dxa"/>
            <w:tcBorders>
              <w:top w:val="single" w:sz="6" w:space="0" w:color="C8D4E3"/>
              <w:left w:val="single" w:sz="6" w:space="0" w:color="C8D4E3"/>
              <w:bottom w:val="single" w:sz="6" w:space="0" w:color="C8D4E3"/>
              <w:right w:val="single" w:sz="6" w:space="0" w:color="C8D4E3"/>
            </w:tcBorders>
            <w:shd w:val="clear" w:color="auto" w:fill="D9E7F3"/>
            <w:tcMar>
              <w:top w:w="80" w:type="dxa"/>
              <w:left w:w="90" w:type="dxa"/>
              <w:bottom w:w="80" w:type="dxa"/>
              <w:right w:w="90" w:type="dxa"/>
            </w:tcMar>
            <w:vAlign w:val="center"/>
          </w:tcPr>
          <w:p w14:paraId="2071979D" w14:textId="77777777" w:rsidR="00835C51" w:rsidRPr="00C5752E" w:rsidRDefault="003C2F76" w:rsidP="00325E77">
            <w:pPr>
              <w:spacing w:after="0" w:line="264" w:lineRule="auto"/>
              <w:jc w:val="both"/>
              <w:rPr>
                <w:lang w:val="es-ES"/>
              </w:rPr>
            </w:pPr>
            <w:r w:rsidRPr="00C5752E">
              <w:rPr>
                <w:b/>
                <w:color w:val="1F4E79"/>
                <w:sz w:val="19"/>
                <w:lang w:val="es-ES"/>
              </w:rPr>
              <w:t>Alcance</w:t>
            </w:r>
          </w:p>
        </w:tc>
        <w:tc>
          <w:tcPr>
            <w:tcW w:w="6690" w:type="dxa"/>
            <w:tcBorders>
              <w:top w:val="single" w:sz="6" w:space="0" w:color="C8D4E3"/>
              <w:left w:val="single" w:sz="6" w:space="0" w:color="C8D4E3"/>
              <w:bottom w:val="single" w:sz="6" w:space="0" w:color="C8D4E3"/>
              <w:right w:val="single" w:sz="6" w:space="0" w:color="C8D4E3"/>
            </w:tcBorders>
            <w:shd w:val="clear" w:color="auto" w:fill="F7FAFC"/>
            <w:tcMar>
              <w:top w:w="80" w:type="dxa"/>
              <w:left w:w="90" w:type="dxa"/>
              <w:bottom w:w="80" w:type="dxa"/>
              <w:right w:w="90" w:type="dxa"/>
            </w:tcMar>
            <w:vAlign w:val="center"/>
          </w:tcPr>
          <w:p w14:paraId="40D21EF4" w14:textId="77777777" w:rsidR="00835C51" w:rsidRPr="00C5752E" w:rsidRDefault="003C2F76" w:rsidP="00325E77">
            <w:pPr>
              <w:spacing w:after="0" w:line="264" w:lineRule="auto"/>
              <w:jc w:val="both"/>
              <w:rPr>
                <w:lang w:val="es-ES"/>
              </w:rPr>
            </w:pPr>
            <w:r w:rsidRPr="00C5752E">
              <w:rPr>
                <w:sz w:val="19"/>
                <w:lang w:val="es-ES"/>
              </w:rPr>
              <w:t>Ordenación de la documentación mínima relativa a los criterios generales de entidad.</w:t>
            </w:r>
          </w:p>
        </w:tc>
      </w:tr>
    </w:tbl>
    <w:p w14:paraId="370E45F4" w14:textId="77777777" w:rsidR="00835C51" w:rsidRPr="00C5752E" w:rsidRDefault="00835C51" w:rsidP="00325E77">
      <w:pPr>
        <w:jc w:val="both"/>
        <w:rPr>
          <w:lang w:val="es-ES"/>
        </w:rPr>
      </w:pPr>
    </w:p>
    <w:p w14:paraId="399E78B5" w14:textId="77777777" w:rsidR="00835C51" w:rsidRPr="00C5752E" w:rsidRDefault="003C2F76" w:rsidP="00EE32DF">
      <w:pPr>
        <w:pStyle w:val="Textoindependiente"/>
        <w:spacing w:after="160"/>
        <w:jc w:val="both"/>
        <w:rPr>
          <w:color w:val="666666"/>
          <w:sz w:val="19"/>
          <w:szCs w:val="19"/>
          <w:lang w:val="es-ES"/>
        </w:rPr>
      </w:pPr>
      <w:r w:rsidRPr="00C5752E">
        <w:rPr>
          <w:color w:val="666666"/>
          <w:sz w:val="19"/>
          <w:szCs w:val="19"/>
          <w:lang w:val="es-ES"/>
        </w:rPr>
        <w:t>El presente dosier tiene carácter orientativo y sistematiza la documentación mínima prevista en el catálogo del Bloque A. Los modelos podrán ser utilizados por las entidades solicitantes como referencia para ordenar la documentación acreditativa del expediente, sin perjuicio de la preferencia de los documentos oficiales o normalizados que resulten aplicables.</w:t>
      </w:r>
    </w:p>
    <w:p w14:paraId="0F899425" w14:textId="77777777" w:rsidR="0068246C" w:rsidRPr="00C5752E" w:rsidRDefault="0068246C" w:rsidP="00EE32DF">
      <w:pPr>
        <w:pStyle w:val="Textoindependiente"/>
        <w:spacing w:after="160"/>
        <w:jc w:val="both"/>
        <w:rPr>
          <w:sz w:val="19"/>
          <w:szCs w:val="19"/>
          <w:lang w:val="es-ES"/>
        </w:rPr>
      </w:pPr>
      <w:r w:rsidRPr="00C5752E">
        <w:rPr>
          <w:sz w:val="19"/>
          <w:szCs w:val="19"/>
          <w:lang w:val="es-ES"/>
        </w:rPr>
        <w:t>Conforme a la Parte III, este dosier DN4 tiene carácter orientativo y potestativo; no sustituye las fichas DN1, las plantillas Excel DN2, la estructura del dossier DN3 ni las reglas de ordenación, paginación y referencia cruzada, que son de uso obligatorio.</w:t>
      </w:r>
    </w:p>
    <w:p w14:paraId="13474558" w14:textId="77777777" w:rsidR="00752558" w:rsidRPr="00C5752E" w:rsidRDefault="00D741F1">
      <w:pPr>
        <w:rPr>
          <w:lang w:val="es-ES"/>
        </w:rPr>
      </w:pPr>
      <w:r w:rsidRPr="00C5752E">
        <w:rPr>
          <w:lang w:val="es-ES"/>
        </w:rPr>
        <w:t>El presente dosier incorpora modelos orientativos que pueden contener o dar lugar a la aportación de datos personales de terceras personas. Por ello, cuando la entidad utilice, adapte o sustituya cualquiera de estos modelos por documentos propios, deberá incluir las cláusulas de protección de datos que correspondan en función del tipo de información aportada.</w:t>
      </w:r>
    </w:p>
    <w:p w14:paraId="0898FA05" w14:textId="77777777" w:rsidR="00835C51" w:rsidRPr="00C5752E" w:rsidRDefault="003C2F76" w:rsidP="00325E77">
      <w:pPr>
        <w:pStyle w:val="Ttulo1"/>
        <w:spacing w:after="60"/>
        <w:jc w:val="both"/>
        <w:rPr>
          <w:lang w:val="es-ES"/>
        </w:rPr>
      </w:pPr>
      <w:r w:rsidRPr="00C5752E">
        <w:rPr>
          <w:rFonts w:ascii="Arial" w:eastAsia="Arial" w:hAnsi="Arial"/>
          <w:lang w:val="es-ES"/>
        </w:rPr>
        <w:t>1. Objeto y alcance</w:t>
      </w:r>
    </w:p>
    <w:p w14:paraId="6FBC3DF2" w14:textId="77777777" w:rsidR="00835C51" w:rsidRPr="00C5752E" w:rsidRDefault="003C2F76" w:rsidP="00325E77">
      <w:pPr>
        <w:pStyle w:val="Textoindependiente"/>
        <w:jc w:val="both"/>
        <w:rPr>
          <w:lang w:val="es-ES"/>
        </w:rPr>
      </w:pPr>
      <w:r w:rsidRPr="00C5752E">
        <w:rPr>
          <w:lang w:val="es-ES"/>
        </w:rPr>
        <w:t>El presente dosier sistematiza la documentación mínima prevista en el catálogo del Bloque A - criterios generales de entidad - y propone un modelo orientativo para cada uno de los ítems documentales identificados en la ficha resumen.</w:t>
      </w:r>
    </w:p>
    <w:p w14:paraId="23A16C98" w14:textId="77777777" w:rsidR="00835C51" w:rsidRPr="00C5752E" w:rsidRDefault="003C2F76" w:rsidP="00325E77">
      <w:pPr>
        <w:pStyle w:val="Textoindependiente"/>
        <w:jc w:val="both"/>
        <w:rPr>
          <w:lang w:val="es-ES"/>
        </w:rPr>
      </w:pPr>
      <w:r w:rsidRPr="00C5752E">
        <w:rPr>
          <w:lang w:val="es-ES"/>
        </w:rPr>
        <w:t>La finalidad del documento es homogeneizar la presentación de la documentación por parte de las entidades solicitantes y facilitar la revisión técnica, la trazabilidad de la información declarada y la verificación posterior por el órgano instructor o la Comisión Técnica.</w:t>
      </w:r>
    </w:p>
    <w:p w14:paraId="02CFCA7B" w14:textId="77777777" w:rsidR="00835C51" w:rsidRPr="00C5752E" w:rsidRDefault="003C2F76" w:rsidP="00325E77">
      <w:pPr>
        <w:pStyle w:val="Textoindependiente"/>
        <w:jc w:val="both"/>
        <w:rPr>
          <w:lang w:val="es-ES"/>
        </w:rPr>
      </w:pPr>
      <w:r w:rsidRPr="00C5752E">
        <w:rPr>
          <w:lang w:val="es-ES"/>
        </w:rPr>
        <w:t>Los modelos incluidos tienen carácter orientativo. Cuando existan documentos oficiales o formatos normalizados emitidos por registros, federaciones u órganos administrativos, estos conservarán su preferencia como soporte acreditativo.</w:t>
      </w:r>
    </w:p>
    <w:tbl>
      <w:tblPr>
        <w:tblW w:w="0" w:type="auto"/>
        <w:jc w:val="center"/>
        <w:tblLayout w:type="fixed"/>
        <w:tblLook w:val="04A0" w:firstRow="1" w:lastRow="0" w:firstColumn="1" w:lastColumn="0" w:noHBand="0" w:noVBand="1"/>
      </w:tblPr>
      <w:tblGrid>
        <w:gridCol w:w="8391"/>
      </w:tblGrid>
      <w:tr w:rsidR="00835C51" w:rsidRPr="00C5752E" w14:paraId="66379BC4" w14:textId="77777777">
        <w:trPr>
          <w:jc w:val="center"/>
        </w:trPr>
        <w:tc>
          <w:tcPr>
            <w:tcW w:w="8391" w:type="dxa"/>
            <w:tcBorders>
              <w:top w:val="single" w:sz="6" w:space="0" w:color="C8D4E3"/>
              <w:left w:val="single" w:sz="6" w:space="0" w:color="C8D4E3"/>
              <w:bottom w:val="single" w:sz="6" w:space="0" w:color="C8D4E3"/>
              <w:right w:val="single" w:sz="6" w:space="0" w:color="C8D4E3"/>
            </w:tcBorders>
            <w:shd w:val="clear" w:color="auto" w:fill="EDF3F8"/>
            <w:tcMar>
              <w:top w:w="90" w:type="dxa"/>
              <w:left w:w="110" w:type="dxa"/>
              <w:bottom w:w="90" w:type="dxa"/>
              <w:right w:w="110" w:type="dxa"/>
            </w:tcMar>
          </w:tcPr>
          <w:p w14:paraId="78977A31" w14:textId="77777777" w:rsidR="00835C51" w:rsidRPr="00C5752E" w:rsidRDefault="003C2F76" w:rsidP="00325E77">
            <w:pPr>
              <w:spacing w:after="0"/>
              <w:jc w:val="both"/>
              <w:rPr>
                <w:lang w:val="es-ES"/>
              </w:rPr>
            </w:pPr>
            <w:r w:rsidRPr="00C5752E">
              <w:rPr>
                <w:sz w:val="19"/>
                <w:lang w:val="es-ES"/>
              </w:rPr>
              <w:t>Criterio de ordenación adoptado: los documentos se presentan siguiendo el orden del catálogo (Documento 0 a Documento 14), incorporando en cada apartado la finalidad, el contenido mínimo y un modelo base propuesto.</w:t>
            </w:r>
          </w:p>
        </w:tc>
      </w:tr>
    </w:tbl>
    <w:p w14:paraId="7E5FA99B" w14:textId="77777777" w:rsidR="00835C51" w:rsidRPr="00C5752E" w:rsidRDefault="00835C51" w:rsidP="00325E77">
      <w:pPr>
        <w:jc w:val="both"/>
        <w:rPr>
          <w:lang w:val="es-ES"/>
        </w:rPr>
      </w:pPr>
    </w:p>
    <w:p w14:paraId="36FAA5BB" w14:textId="77777777" w:rsidR="00835C51" w:rsidRPr="00C5752E" w:rsidRDefault="003C2F76" w:rsidP="00325E77">
      <w:pPr>
        <w:pStyle w:val="Ttulo1"/>
        <w:spacing w:after="60"/>
        <w:jc w:val="both"/>
        <w:rPr>
          <w:lang w:val="es-ES"/>
        </w:rPr>
      </w:pPr>
      <w:r w:rsidRPr="00C5752E">
        <w:rPr>
          <w:rFonts w:ascii="Arial" w:eastAsia="Arial" w:hAnsi="Arial"/>
          <w:lang w:val="es-ES"/>
        </w:rPr>
        <w:t>2. Análisis funcional de la documentación a presentar</w:t>
      </w:r>
    </w:p>
    <w:tbl>
      <w:tblPr>
        <w:tblW w:w="0" w:type="auto"/>
        <w:jc w:val="center"/>
        <w:tblBorders>
          <w:top w:val="single" w:sz="6" w:space="0" w:color="C8D4E3"/>
          <w:left w:val="single" w:sz="6" w:space="0" w:color="C8D4E3"/>
          <w:bottom w:val="single" w:sz="6" w:space="0" w:color="C8D4E3"/>
          <w:right w:val="single" w:sz="6" w:space="0" w:color="C8D4E3"/>
          <w:insideH w:val="single" w:sz="6" w:space="0" w:color="C8D4E3"/>
          <w:insideV w:val="single" w:sz="6" w:space="0" w:color="C8D4E3"/>
        </w:tblBorders>
        <w:tblLayout w:type="fixed"/>
        <w:tblLook w:val="04A0" w:firstRow="1" w:lastRow="0" w:firstColumn="1" w:lastColumn="0" w:noHBand="0" w:noVBand="1"/>
      </w:tblPr>
      <w:tblGrid>
        <w:gridCol w:w="1814"/>
        <w:gridCol w:w="6576"/>
      </w:tblGrid>
      <w:tr w:rsidR="00835C51" w:rsidRPr="00C5752E" w14:paraId="6467B1FD" w14:textId="77777777">
        <w:trPr>
          <w:jc w:val="center"/>
        </w:trPr>
        <w:tc>
          <w:tcPr>
            <w:tcW w:w="1814" w:type="dxa"/>
            <w:shd w:val="clear" w:color="auto" w:fill="1F4E79"/>
            <w:tcMar>
              <w:top w:w="70" w:type="dxa"/>
              <w:left w:w="90" w:type="dxa"/>
              <w:bottom w:w="70" w:type="dxa"/>
              <w:right w:w="90" w:type="dxa"/>
            </w:tcMar>
            <w:vAlign w:val="center"/>
          </w:tcPr>
          <w:p w14:paraId="48B4CB87" w14:textId="77777777" w:rsidR="00835C51" w:rsidRPr="00C5752E" w:rsidRDefault="003C2F76" w:rsidP="00325E77">
            <w:pPr>
              <w:spacing w:after="0" w:line="264" w:lineRule="auto"/>
              <w:jc w:val="both"/>
              <w:rPr>
                <w:lang w:val="es-ES"/>
              </w:rPr>
            </w:pPr>
            <w:r w:rsidRPr="00C5752E">
              <w:rPr>
                <w:b/>
                <w:color w:val="FFFFFF"/>
                <w:sz w:val="18"/>
                <w:lang w:val="es-ES"/>
              </w:rPr>
              <w:t>Tipología documental</w:t>
            </w:r>
          </w:p>
        </w:tc>
        <w:tc>
          <w:tcPr>
            <w:tcW w:w="6576" w:type="dxa"/>
            <w:shd w:val="clear" w:color="auto" w:fill="1F4E79"/>
            <w:tcMar>
              <w:top w:w="70" w:type="dxa"/>
              <w:left w:w="90" w:type="dxa"/>
              <w:bottom w:w="70" w:type="dxa"/>
              <w:right w:w="90" w:type="dxa"/>
            </w:tcMar>
            <w:vAlign w:val="center"/>
          </w:tcPr>
          <w:p w14:paraId="5AF0D6A7" w14:textId="77777777" w:rsidR="00835C51" w:rsidRPr="00C5752E" w:rsidRDefault="003C2F76" w:rsidP="00325E77">
            <w:pPr>
              <w:spacing w:after="0" w:line="264" w:lineRule="auto"/>
              <w:jc w:val="both"/>
              <w:rPr>
                <w:lang w:val="es-ES"/>
              </w:rPr>
            </w:pPr>
            <w:r w:rsidRPr="00C5752E">
              <w:rPr>
                <w:b/>
                <w:color w:val="FFFFFF"/>
                <w:sz w:val="18"/>
                <w:lang w:val="es-ES"/>
              </w:rPr>
              <w:t>Alcance</w:t>
            </w:r>
          </w:p>
        </w:tc>
      </w:tr>
      <w:tr w:rsidR="00835C51" w:rsidRPr="00C5752E" w14:paraId="56B058EF" w14:textId="77777777">
        <w:trPr>
          <w:jc w:val="center"/>
        </w:trPr>
        <w:tc>
          <w:tcPr>
            <w:tcW w:w="1814" w:type="dxa"/>
            <w:shd w:val="clear" w:color="auto" w:fill="D9E7F3"/>
            <w:tcMar>
              <w:top w:w="70" w:type="dxa"/>
              <w:left w:w="90" w:type="dxa"/>
              <w:bottom w:w="70" w:type="dxa"/>
              <w:right w:w="90" w:type="dxa"/>
            </w:tcMar>
            <w:vAlign w:val="center"/>
          </w:tcPr>
          <w:p w14:paraId="79241145" w14:textId="77777777" w:rsidR="00835C51" w:rsidRPr="00C5752E" w:rsidRDefault="003C2F76" w:rsidP="00325E77">
            <w:pPr>
              <w:spacing w:after="0" w:line="264" w:lineRule="auto"/>
              <w:jc w:val="both"/>
              <w:rPr>
                <w:lang w:val="es-ES"/>
              </w:rPr>
            </w:pPr>
            <w:r w:rsidRPr="00C5752E">
              <w:rPr>
                <w:b/>
                <w:color w:val="1F4E79"/>
                <w:sz w:val="19"/>
                <w:lang w:val="es-ES"/>
              </w:rPr>
              <w:t>Documentación declarativa</w:t>
            </w:r>
          </w:p>
        </w:tc>
        <w:tc>
          <w:tcPr>
            <w:tcW w:w="6576" w:type="dxa"/>
            <w:shd w:val="clear" w:color="auto" w:fill="F7FAFC"/>
            <w:tcMar>
              <w:top w:w="70" w:type="dxa"/>
              <w:left w:w="90" w:type="dxa"/>
              <w:bottom w:w="70" w:type="dxa"/>
              <w:right w:w="90" w:type="dxa"/>
            </w:tcMar>
            <w:vAlign w:val="center"/>
          </w:tcPr>
          <w:p w14:paraId="77B78683" w14:textId="77777777" w:rsidR="00835C51" w:rsidRPr="00C5752E" w:rsidRDefault="003C2F76" w:rsidP="00325E77">
            <w:pPr>
              <w:spacing w:after="0" w:line="264" w:lineRule="auto"/>
              <w:jc w:val="both"/>
              <w:rPr>
                <w:lang w:val="es-ES"/>
              </w:rPr>
            </w:pPr>
            <w:r w:rsidRPr="00C5752E">
              <w:rPr>
                <w:sz w:val="19"/>
                <w:lang w:val="es-ES"/>
              </w:rPr>
              <w:t>Incluye declaraciones responsables y fichas-resumen donde la entidad manifiesta hechos o datos susceptibles de verificación posterior.</w:t>
            </w:r>
          </w:p>
        </w:tc>
      </w:tr>
      <w:tr w:rsidR="00835C51" w:rsidRPr="00C5752E" w14:paraId="0EEB0532" w14:textId="77777777">
        <w:trPr>
          <w:jc w:val="center"/>
        </w:trPr>
        <w:tc>
          <w:tcPr>
            <w:tcW w:w="1814" w:type="dxa"/>
            <w:shd w:val="clear" w:color="auto" w:fill="D9E7F3"/>
            <w:tcMar>
              <w:top w:w="70" w:type="dxa"/>
              <w:left w:w="90" w:type="dxa"/>
              <w:bottom w:w="70" w:type="dxa"/>
              <w:right w:w="90" w:type="dxa"/>
            </w:tcMar>
            <w:vAlign w:val="center"/>
          </w:tcPr>
          <w:p w14:paraId="4650A0B7" w14:textId="77777777" w:rsidR="00835C51" w:rsidRPr="00C5752E" w:rsidRDefault="003C2F76" w:rsidP="00325E77">
            <w:pPr>
              <w:spacing w:after="0" w:line="264" w:lineRule="auto"/>
              <w:jc w:val="both"/>
              <w:rPr>
                <w:lang w:val="es-ES"/>
              </w:rPr>
            </w:pPr>
            <w:r w:rsidRPr="00C5752E">
              <w:rPr>
                <w:b/>
                <w:color w:val="1F4E79"/>
                <w:sz w:val="19"/>
                <w:lang w:val="es-ES"/>
              </w:rPr>
              <w:lastRenderedPageBreak/>
              <w:t>Documentación certificativa interna</w:t>
            </w:r>
          </w:p>
        </w:tc>
        <w:tc>
          <w:tcPr>
            <w:tcW w:w="6576" w:type="dxa"/>
            <w:shd w:val="clear" w:color="auto" w:fill="FFFFFF"/>
            <w:tcMar>
              <w:top w:w="70" w:type="dxa"/>
              <w:left w:w="90" w:type="dxa"/>
              <w:bottom w:w="70" w:type="dxa"/>
              <w:right w:w="90" w:type="dxa"/>
            </w:tcMar>
            <w:vAlign w:val="center"/>
          </w:tcPr>
          <w:p w14:paraId="1E3268CB" w14:textId="77777777" w:rsidR="00835C51" w:rsidRPr="00C5752E" w:rsidRDefault="003C2F76" w:rsidP="00325E77">
            <w:pPr>
              <w:spacing w:after="0" w:line="264" w:lineRule="auto"/>
              <w:jc w:val="both"/>
              <w:rPr>
                <w:lang w:val="es-ES"/>
              </w:rPr>
            </w:pPr>
            <w:r w:rsidRPr="00C5752E">
              <w:rPr>
                <w:sz w:val="19"/>
                <w:lang w:val="es-ES"/>
              </w:rPr>
              <w:t>Comprende certificaciones expedidas por secretaría, presidencia, tesorería o personal responsable de la entidad, útiles para formalizar datos de gobierno interno, base social o funcionamiento ordinario.</w:t>
            </w:r>
          </w:p>
        </w:tc>
      </w:tr>
      <w:tr w:rsidR="00835C51" w:rsidRPr="00C5752E" w14:paraId="0CA098D3" w14:textId="77777777">
        <w:trPr>
          <w:jc w:val="center"/>
        </w:trPr>
        <w:tc>
          <w:tcPr>
            <w:tcW w:w="1814" w:type="dxa"/>
            <w:shd w:val="clear" w:color="auto" w:fill="D9E7F3"/>
            <w:tcMar>
              <w:top w:w="70" w:type="dxa"/>
              <w:left w:w="90" w:type="dxa"/>
              <w:bottom w:w="70" w:type="dxa"/>
              <w:right w:w="90" w:type="dxa"/>
            </w:tcMar>
            <w:vAlign w:val="center"/>
          </w:tcPr>
          <w:p w14:paraId="693313A5" w14:textId="77777777" w:rsidR="00835C51" w:rsidRPr="00C5752E" w:rsidRDefault="003C2F76" w:rsidP="00325E77">
            <w:pPr>
              <w:spacing w:after="0" w:line="264" w:lineRule="auto"/>
              <w:jc w:val="both"/>
              <w:rPr>
                <w:lang w:val="es-ES"/>
              </w:rPr>
            </w:pPr>
            <w:r w:rsidRPr="00C5752E">
              <w:rPr>
                <w:b/>
                <w:color w:val="1F4E79"/>
                <w:sz w:val="19"/>
                <w:lang w:val="es-ES"/>
              </w:rPr>
              <w:t>Documentación oficial externa</w:t>
            </w:r>
          </w:p>
        </w:tc>
        <w:tc>
          <w:tcPr>
            <w:tcW w:w="6576" w:type="dxa"/>
            <w:shd w:val="clear" w:color="auto" w:fill="F7FAFC"/>
            <w:tcMar>
              <w:top w:w="70" w:type="dxa"/>
              <w:left w:w="90" w:type="dxa"/>
              <w:bottom w:w="70" w:type="dxa"/>
              <w:right w:w="90" w:type="dxa"/>
            </w:tcMar>
            <w:vAlign w:val="center"/>
          </w:tcPr>
          <w:p w14:paraId="6785A1E4" w14:textId="77777777" w:rsidR="00835C51" w:rsidRPr="00C5752E" w:rsidRDefault="003C2F76" w:rsidP="00325E77">
            <w:pPr>
              <w:spacing w:after="0" w:line="264" w:lineRule="auto"/>
              <w:jc w:val="both"/>
              <w:rPr>
                <w:lang w:val="es-ES"/>
              </w:rPr>
            </w:pPr>
            <w:r w:rsidRPr="00C5752E">
              <w:rPr>
                <w:sz w:val="19"/>
                <w:lang w:val="es-ES"/>
              </w:rPr>
              <w:t>Abarca certificados registrales, certificaciones federativas, resoluciones administrativas, títulos habilitantes y demás documentos emitidos por terceros con valor acreditativo directo.</w:t>
            </w:r>
          </w:p>
        </w:tc>
      </w:tr>
      <w:tr w:rsidR="00835C51" w:rsidRPr="00C5752E" w14:paraId="59AB2A98" w14:textId="77777777">
        <w:trPr>
          <w:jc w:val="center"/>
        </w:trPr>
        <w:tc>
          <w:tcPr>
            <w:tcW w:w="1814" w:type="dxa"/>
            <w:shd w:val="clear" w:color="auto" w:fill="D9E7F3"/>
            <w:tcMar>
              <w:top w:w="70" w:type="dxa"/>
              <w:left w:w="90" w:type="dxa"/>
              <w:bottom w:w="70" w:type="dxa"/>
              <w:right w:w="90" w:type="dxa"/>
            </w:tcMar>
            <w:vAlign w:val="center"/>
          </w:tcPr>
          <w:p w14:paraId="081386D6" w14:textId="77777777" w:rsidR="00835C51" w:rsidRPr="00C5752E" w:rsidRDefault="003C2F76" w:rsidP="00325E77">
            <w:pPr>
              <w:spacing w:after="0" w:line="264" w:lineRule="auto"/>
              <w:jc w:val="both"/>
              <w:rPr>
                <w:lang w:val="es-ES"/>
              </w:rPr>
            </w:pPr>
            <w:r w:rsidRPr="00C5752E">
              <w:rPr>
                <w:b/>
                <w:color w:val="1F4E79"/>
                <w:sz w:val="19"/>
                <w:lang w:val="es-ES"/>
              </w:rPr>
              <w:t>Evidencias digitales</w:t>
            </w:r>
          </w:p>
        </w:tc>
        <w:tc>
          <w:tcPr>
            <w:tcW w:w="6576" w:type="dxa"/>
            <w:shd w:val="clear" w:color="auto" w:fill="FFFFFF"/>
            <w:tcMar>
              <w:top w:w="70" w:type="dxa"/>
              <w:left w:w="90" w:type="dxa"/>
              <w:bottom w:w="70" w:type="dxa"/>
              <w:right w:w="90" w:type="dxa"/>
            </w:tcMar>
            <w:vAlign w:val="center"/>
          </w:tcPr>
          <w:p w14:paraId="70286B59" w14:textId="77777777" w:rsidR="00835C51" w:rsidRPr="00C5752E" w:rsidRDefault="003C2F76" w:rsidP="00325E77">
            <w:pPr>
              <w:spacing w:after="0" w:line="264" w:lineRule="auto"/>
              <w:jc w:val="both"/>
              <w:rPr>
                <w:lang w:val="es-ES"/>
              </w:rPr>
            </w:pPr>
            <w:r w:rsidRPr="00C5752E">
              <w:rPr>
                <w:sz w:val="19"/>
                <w:lang w:val="es-ES"/>
              </w:rPr>
              <w:t xml:space="preserve">Recogen </w:t>
            </w:r>
            <w:proofErr w:type="spellStart"/>
            <w:r w:rsidRPr="00C5752E">
              <w:rPr>
                <w:sz w:val="19"/>
                <w:lang w:val="es-ES"/>
              </w:rPr>
              <w:t>URLs</w:t>
            </w:r>
            <w:proofErr w:type="spellEnd"/>
            <w:r w:rsidRPr="00C5752E">
              <w:rPr>
                <w:sz w:val="19"/>
                <w:lang w:val="es-ES"/>
              </w:rPr>
              <w:t>, perfiles, capturas y demás huellas verificables necesarias para valorar transparencia, comunicación, accesibilidad o participación en programas.</w:t>
            </w:r>
          </w:p>
        </w:tc>
      </w:tr>
    </w:tbl>
    <w:p w14:paraId="168DED67" w14:textId="77777777" w:rsidR="00835C51" w:rsidRPr="00C5752E" w:rsidRDefault="00835C51" w:rsidP="00325E77">
      <w:pPr>
        <w:jc w:val="both"/>
        <w:rPr>
          <w:lang w:val="es-ES"/>
        </w:rPr>
      </w:pPr>
    </w:p>
    <w:p w14:paraId="5DD93646" w14:textId="77777777" w:rsidR="00835C51" w:rsidRPr="00C5752E" w:rsidRDefault="003C2F76" w:rsidP="00325E77">
      <w:pPr>
        <w:pStyle w:val="Ttulo1"/>
        <w:spacing w:after="60"/>
        <w:jc w:val="both"/>
        <w:rPr>
          <w:lang w:val="es-ES"/>
        </w:rPr>
      </w:pPr>
      <w:r w:rsidRPr="00C5752E">
        <w:rPr>
          <w:rFonts w:ascii="Arial" w:eastAsia="Arial" w:hAnsi="Arial"/>
          <w:lang w:val="es-ES"/>
        </w:rPr>
        <w:t>3. Matriz resumida del catálogo y del soporte propuesto</w:t>
      </w:r>
    </w:p>
    <w:p w14:paraId="7103FB8F" w14:textId="77777777" w:rsidR="00835C51" w:rsidRPr="00C5752E" w:rsidRDefault="003C2F76" w:rsidP="00325E77">
      <w:pPr>
        <w:pStyle w:val="Ttulo2"/>
        <w:jc w:val="both"/>
        <w:rPr>
          <w:lang w:val="es-ES"/>
        </w:rPr>
      </w:pPr>
      <w:r w:rsidRPr="00C5752E">
        <w:rPr>
          <w:rFonts w:ascii="Arial" w:eastAsia="Arial" w:hAnsi="Arial"/>
          <w:lang w:val="es-ES"/>
        </w:rPr>
        <w:t>Parte 1</w:t>
      </w:r>
    </w:p>
    <w:tbl>
      <w:tblPr>
        <w:tblW w:w="0" w:type="auto"/>
        <w:jc w:val="center"/>
        <w:tblBorders>
          <w:top w:val="single" w:sz="6" w:space="0" w:color="C8D4E3"/>
          <w:left w:val="single" w:sz="6" w:space="0" w:color="C8D4E3"/>
          <w:bottom w:val="single" w:sz="6" w:space="0" w:color="C8D4E3"/>
          <w:right w:val="single" w:sz="6" w:space="0" w:color="C8D4E3"/>
          <w:insideH w:val="single" w:sz="6" w:space="0" w:color="C8D4E3"/>
          <w:insideV w:val="single" w:sz="6" w:space="0" w:color="C8D4E3"/>
        </w:tblBorders>
        <w:tblLayout w:type="fixed"/>
        <w:tblLook w:val="04A0" w:firstRow="1" w:lastRow="0" w:firstColumn="1" w:lastColumn="0" w:noHBand="0" w:noVBand="1"/>
      </w:tblPr>
      <w:tblGrid>
        <w:gridCol w:w="680"/>
        <w:gridCol w:w="4082"/>
        <w:gridCol w:w="1644"/>
        <w:gridCol w:w="1984"/>
      </w:tblGrid>
      <w:tr w:rsidR="00835C51" w:rsidRPr="00C5752E" w14:paraId="6198A606" w14:textId="77777777">
        <w:trPr>
          <w:jc w:val="center"/>
        </w:trPr>
        <w:tc>
          <w:tcPr>
            <w:tcW w:w="680" w:type="dxa"/>
            <w:shd w:val="clear" w:color="auto" w:fill="1F4E79"/>
            <w:tcMar>
              <w:top w:w="70" w:type="dxa"/>
              <w:left w:w="90" w:type="dxa"/>
              <w:bottom w:w="70" w:type="dxa"/>
              <w:right w:w="90" w:type="dxa"/>
            </w:tcMar>
            <w:vAlign w:val="center"/>
          </w:tcPr>
          <w:p w14:paraId="40D69EE0" w14:textId="77777777" w:rsidR="00835C51" w:rsidRPr="00C5752E" w:rsidRDefault="003C2F76" w:rsidP="00325E77">
            <w:pPr>
              <w:spacing w:after="0" w:line="264" w:lineRule="auto"/>
              <w:jc w:val="both"/>
              <w:rPr>
                <w:lang w:val="es-ES"/>
              </w:rPr>
            </w:pPr>
            <w:r w:rsidRPr="00C5752E">
              <w:rPr>
                <w:b/>
                <w:color w:val="FFFFFF"/>
                <w:sz w:val="18"/>
                <w:lang w:val="es-ES"/>
              </w:rPr>
              <w:t>N.º</w:t>
            </w:r>
          </w:p>
        </w:tc>
        <w:tc>
          <w:tcPr>
            <w:tcW w:w="4082" w:type="dxa"/>
            <w:shd w:val="clear" w:color="auto" w:fill="1F4E79"/>
            <w:tcMar>
              <w:top w:w="70" w:type="dxa"/>
              <w:left w:w="90" w:type="dxa"/>
              <w:bottom w:w="70" w:type="dxa"/>
              <w:right w:w="90" w:type="dxa"/>
            </w:tcMar>
            <w:vAlign w:val="center"/>
          </w:tcPr>
          <w:p w14:paraId="0499CFDF" w14:textId="77777777" w:rsidR="00835C51" w:rsidRPr="00C5752E" w:rsidRDefault="003C2F76" w:rsidP="00325E77">
            <w:pPr>
              <w:spacing w:after="0" w:line="264" w:lineRule="auto"/>
              <w:jc w:val="both"/>
              <w:rPr>
                <w:lang w:val="es-ES"/>
              </w:rPr>
            </w:pPr>
            <w:r w:rsidRPr="00C5752E">
              <w:rPr>
                <w:b/>
                <w:color w:val="FFFFFF"/>
                <w:sz w:val="18"/>
                <w:lang w:val="es-ES"/>
              </w:rPr>
              <w:t>Documento del catálogo</w:t>
            </w:r>
          </w:p>
        </w:tc>
        <w:tc>
          <w:tcPr>
            <w:tcW w:w="1644" w:type="dxa"/>
            <w:shd w:val="clear" w:color="auto" w:fill="1F4E79"/>
            <w:tcMar>
              <w:top w:w="70" w:type="dxa"/>
              <w:left w:w="90" w:type="dxa"/>
              <w:bottom w:w="70" w:type="dxa"/>
              <w:right w:w="90" w:type="dxa"/>
            </w:tcMar>
            <w:vAlign w:val="center"/>
          </w:tcPr>
          <w:p w14:paraId="1BC83EFC" w14:textId="77777777" w:rsidR="00835C51" w:rsidRPr="00C5752E" w:rsidRDefault="003C2F76" w:rsidP="00325E77">
            <w:pPr>
              <w:spacing w:after="0" w:line="264" w:lineRule="auto"/>
              <w:jc w:val="both"/>
              <w:rPr>
                <w:lang w:val="es-ES"/>
              </w:rPr>
            </w:pPr>
            <w:r w:rsidRPr="00C5752E">
              <w:rPr>
                <w:b/>
                <w:color w:val="FFFFFF"/>
                <w:sz w:val="18"/>
                <w:lang w:val="es-ES"/>
              </w:rPr>
              <w:t>Cobertura</w:t>
            </w:r>
          </w:p>
        </w:tc>
        <w:tc>
          <w:tcPr>
            <w:tcW w:w="1984" w:type="dxa"/>
            <w:shd w:val="clear" w:color="auto" w:fill="1F4E79"/>
            <w:tcMar>
              <w:top w:w="70" w:type="dxa"/>
              <w:left w:w="90" w:type="dxa"/>
              <w:bottom w:w="70" w:type="dxa"/>
              <w:right w:w="90" w:type="dxa"/>
            </w:tcMar>
            <w:vAlign w:val="center"/>
          </w:tcPr>
          <w:p w14:paraId="6C24FA06" w14:textId="77777777" w:rsidR="00835C51" w:rsidRPr="00C5752E" w:rsidRDefault="003C2F76" w:rsidP="00325E77">
            <w:pPr>
              <w:spacing w:after="0" w:line="264" w:lineRule="auto"/>
              <w:jc w:val="both"/>
              <w:rPr>
                <w:lang w:val="es-ES"/>
              </w:rPr>
            </w:pPr>
            <w:r w:rsidRPr="00C5752E">
              <w:rPr>
                <w:b/>
                <w:color w:val="FFFFFF"/>
                <w:sz w:val="18"/>
                <w:lang w:val="es-ES"/>
              </w:rPr>
              <w:t>Modelo base</w:t>
            </w:r>
          </w:p>
        </w:tc>
      </w:tr>
      <w:tr w:rsidR="00835C51" w:rsidRPr="00C5752E" w14:paraId="49E497A7" w14:textId="77777777">
        <w:trPr>
          <w:jc w:val="center"/>
        </w:trPr>
        <w:tc>
          <w:tcPr>
            <w:tcW w:w="680" w:type="dxa"/>
            <w:shd w:val="clear" w:color="auto" w:fill="F7FAFC"/>
            <w:tcMar>
              <w:top w:w="70" w:type="dxa"/>
              <w:left w:w="90" w:type="dxa"/>
              <w:bottom w:w="70" w:type="dxa"/>
              <w:right w:w="90" w:type="dxa"/>
            </w:tcMar>
            <w:vAlign w:val="center"/>
          </w:tcPr>
          <w:p w14:paraId="382618F6" w14:textId="77777777" w:rsidR="00835C51" w:rsidRPr="00C5752E" w:rsidRDefault="003C2F76" w:rsidP="00325E77">
            <w:pPr>
              <w:spacing w:after="0" w:line="264" w:lineRule="auto"/>
              <w:jc w:val="both"/>
              <w:rPr>
                <w:lang w:val="es-ES"/>
              </w:rPr>
            </w:pPr>
            <w:r w:rsidRPr="00C5752E">
              <w:rPr>
                <w:sz w:val="19"/>
                <w:lang w:val="es-ES"/>
              </w:rPr>
              <w:t>0</w:t>
            </w:r>
          </w:p>
        </w:tc>
        <w:tc>
          <w:tcPr>
            <w:tcW w:w="4082" w:type="dxa"/>
            <w:shd w:val="clear" w:color="auto" w:fill="F7FAFC"/>
            <w:tcMar>
              <w:top w:w="70" w:type="dxa"/>
              <w:left w:w="90" w:type="dxa"/>
              <w:bottom w:w="70" w:type="dxa"/>
              <w:right w:w="90" w:type="dxa"/>
            </w:tcMar>
            <w:vAlign w:val="center"/>
          </w:tcPr>
          <w:p w14:paraId="2898549C" w14:textId="77777777" w:rsidR="00835C51" w:rsidRPr="00C5752E" w:rsidRDefault="003C2F76" w:rsidP="00325E77">
            <w:pPr>
              <w:spacing w:after="0" w:line="264" w:lineRule="auto"/>
              <w:jc w:val="both"/>
              <w:rPr>
                <w:lang w:val="es-ES"/>
              </w:rPr>
            </w:pPr>
            <w:r w:rsidRPr="00C5752E">
              <w:rPr>
                <w:sz w:val="19"/>
                <w:lang w:val="es-ES"/>
              </w:rPr>
              <w:t>Declaración responsable general de veracidad de los datos estructurados del Bloque A</w:t>
            </w:r>
          </w:p>
        </w:tc>
        <w:tc>
          <w:tcPr>
            <w:tcW w:w="1644" w:type="dxa"/>
            <w:shd w:val="clear" w:color="auto" w:fill="F7FAFC"/>
            <w:tcMar>
              <w:top w:w="70" w:type="dxa"/>
              <w:left w:w="90" w:type="dxa"/>
              <w:bottom w:w="70" w:type="dxa"/>
              <w:right w:w="90" w:type="dxa"/>
            </w:tcMar>
            <w:vAlign w:val="center"/>
          </w:tcPr>
          <w:p w14:paraId="76F2A3D5" w14:textId="77777777" w:rsidR="00835C51" w:rsidRPr="00C5752E" w:rsidRDefault="003C2F76" w:rsidP="00325E77">
            <w:pPr>
              <w:spacing w:after="0" w:line="264" w:lineRule="auto"/>
              <w:jc w:val="both"/>
              <w:rPr>
                <w:lang w:val="es-ES"/>
              </w:rPr>
            </w:pPr>
            <w:r w:rsidRPr="00C5752E">
              <w:rPr>
                <w:sz w:val="19"/>
                <w:lang w:val="es-ES"/>
              </w:rPr>
              <w:t>A1, A2, A3, A4, A5 y A6</w:t>
            </w:r>
          </w:p>
        </w:tc>
        <w:tc>
          <w:tcPr>
            <w:tcW w:w="1984" w:type="dxa"/>
            <w:shd w:val="clear" w:color="auto" w:fill="F7FAFC"/>
            <w:tcMar>
              <w:top w:w="70" w:type="dxa"/>
              <w:left w:w="90" w:type="dxa"/>
              <w:bottom w:w="70" w:type="dxa"/>
              <w:right w:w="90" w:type="dxa"/>
            </w:tcMar>
            <w:vAlign w:val="center"/>
          </w:tcPr>
          <w:p w14:paraId="5584274D" w14:textId="77777777" w:rsidR="00835C51" w:rsidRPr="00C5752E" w:rsidRDefault="003C2F76" w:rsidP="00325E77">
            <w:pPr>
              <w:spacing w:after="0" w:line="264" w:lineRule="auto"/>
              <w:jc w:val="both"/>
              <w:rPr>
                <w:lang w:val="es-ES"/>
              </w:rPr>
            </w:pPr>
            <w:r w:rsidRPr="00C5752E">
              <w:rPr>
                <w:sz w:val="19"/>
                <w:lang w:val="es-ES"/>
              </w:rPr>
              <w:t>Declaración</w:t>
            </w:r>
          </w:p>
        </w:tc>
      </w:tr>
      <w:tr w:rsidR="00835C51" w:rsidRPr="00C5752E" w14:paraId="5F57C287" w14:textId="77777777">
        <w:trPr>
          <w:jc w:val="center"/>
        </w:trPr>
        <w:tc>
          <w:tcPr>
            <w:tcW w:w="680" w:type="dxa"/>
            <w:shd w:val="clear" w:color="auto" w:fill="FFFFFF"/>
            <w:tcMar>
              <w:top w:w="70" w:type="dxa"/>
              <w:left w:w="90" w:type="dxa"/>
              <w:bottom w:w="70" w:type="dxa"/>
              <w:right w:w="90" w:type="dxa"/>
            </w:tcMar>
            <w:vAlign w:val="center"/>
          </w:tcPr>
          <w:p w14:paraId="619AC3F9" w14:textId="77777777" w:rsidR="00835C51" w:rsidRPr="00C5752E" w:rsidRDefault="003C2F76" w:rsidP="00325E77">
            <w:pPr>
              <w:spacing w:after="0" w:line="264" w:lineRule="auto"/>
              <w:jc w:val="both"/>
              <w:rPr>
                <w:lang w:val="es-ES"/>
              </w:rPr>
            </w:pPr>
            <w:r w:rsidRPr="00C5752E">
              <w:rPr>
                <w:sz w:val="19"/>
                <w:lang w:val="es-ES"/>
              </w:rPr>
              <w:t>1</w:t>
            </w:r>
          </w:p>
        </w:tc>
        <w:tc>
          <w:tcPr>
            <w:tcW w:w="4082" w:type="dxa"/>
            <w:shd w:val="clear" w:color="auto" w:fill="FFFFFF"/>
            <w:tcMar>
              <w:top w:w="70" w:type="dxa"/>
              <w:left w:w="90" w:type="dxa"/>
              <w:bottom w:w="70" w:type="dxa"/>
              <w:right w:w="90" w:type="dxa"/>
            </w:tcMar>
            <w:vAlign w:val="center"/>
          </w:tcPr>
          <w:p w14:paraId="095D0D4A" w14:textId="77777777" w:rsidR="00835C51" w:rsidRPr="00C5752E" w:rsidRDefault="003C2F76" w:rsidP="00325E77">
            <w:pPr>
              <w:spacing w:after="0" w:line="264" w:lineRule="auto"/>
              <w:jc w:val="both"/>
              <w:rPr>
                <w:lang w:val="es-ES"/>
              </w:rPr>
            </w:pPr>
            <w:r w:rsidRPr="00C5752E">
              <w:rPr>
                <w:sz w:val="19"/>
                <w:lang w:val="es-ES"/>
              </w:rPr>
              <w:t>Certificación/acta de secretaría de asamblea general del último ejercicio</w:t>
            </w:r>
          </w:p>
        </w:tc>
        <w:tc>
          <w:tcPr>
            <w:tcW w:w="1644" w:type="dxa"/>
            <w:shd w:val="clear" w:color="auto" w:fill="FFFFFF"/>
            <w:tcMar>
              <w:top w:w="70" w:type="dxa"/>
              <w:left w:w="90" w:type="dxa"/>
              <w:bottom w:w="70" w:type="dxa"/>
              <w:right w:w="90" w:type="dxa"/>
            </w:tcMar>
            <w:vAlign w:val="center"/>
          </w:tcPr>
          <w:p w14:paraId="51D37D97" w14:textId="77777777" w:rsidR="00835C51" w:rsidRPr="00C5752E" w:rsidRDefault="003C2F76" w:rsidP="00325E77">
            <w:pPr>
              <w:spacing w:after="0" w:line="264" w:lineRule="auto"/>
              <w:jc w:val="both"/>
              <w:rPr>
                <w:lang w:val="es-ES"/>
              </w:rPr>
            </w:pPr>
            <w:r w:rsidRPr="00C5752E">
              <w:rPr>
                <w:sz w:val="19"/>
                <w:lang w:val="es-ES"/>
              </w:rPr>
              <w:t>A</w:t>
            </w:r>
            <w:proofErr w:type="gramStart"/>
            <w:r w:rsidRPr="00C5752E">
              <w:rPr>
                <w:sz w:val="19"/>
                <w:lang w:val="es-ES"/>
              </w:rPr>
              <w:t>1.B</w:t>
            </w:r>
            <w:proofErr w:type="gramEnd"/>
            <w:r w:rsidRPr="00C5752E">
              <w:rPr>
                <w:sz w:val="19"/>
                <w:lang w:val="es-ES"/>
              </w:rPr>
              <w:t>1</w:t>
            </w:r>
          </w:p>
        </w:tc>
        <w:tc>
          <w:tcPr>
            <w:tcW w:w="1984" w:type="dxa"/>
            <w:shd w:val="clear" w:color="auto" w:fill="FFFFFF"/>
            <w:tcMar>
              <w:top w:w="70" w:type="dxa"/>
              <w:left w:w="90" w:type="dxa"/>
              <w:bottom w:w="70" w:type="dxa"/>
              <w:right w:w="90" w:type="dxa"/>
            </w:tcMar>
            <w:vAlign w:val="center"/>
          </w:tcPr>
          <w:p w14:paraId="3985DC0D" w14:textId="77777777" w:rsidR="00835C51" w:rsidRPr="00C5752E" w:rsidRDefault="003C2F76" w:rsidP="00325E77">
            <w:pPr>
              <w:spacing w:after="0" w:line="264" w:lineRule="auto"/>
              <w:jc w:val="both"/>
              <w:rPr>
                <w:lang w:val="es-ES"/>
              </w:rPr>
            </w:pPr>
            <w:r w:rsidRPr="00C5752E">
              <w:rPr>
                <w:sz w:val="19"/>
                <w:lang w:val="es-ES"/>
              </w:rPr>
              <w:t>Certificación</w:t>
            </w:r>
          </w:p>
        </w:tc>
      </w:tr>
      <w:tr w:rsidR="00835C51" w:rsidRPr="00C5752E" w14:paraId="2C1C54E0" w14:textId="77777777">
        <w:trPr>
          <w:jc w:val="center"/>
        </w:trPr>
        <w:tc>
          <w:tcPr>
            <w:tcW w:w="680" w:type="dxa"/>
            <w:shd w:val="clear" w:color="auto" w:fill="F7FAFC"/>
            <w:tcMar>
              <w:top w:w="70" w:type="dxa"/>
              <w:left w:w="90" w:type="dxa"/>
              <w:bottom w:w="70" w:type="dxa"/>
              <w:right w:w="90" w:type="dxa"/>
            </w:tcMar>
            <w:vAlign w:val="center"/>
          </w:tcPr>
          <w:p w14:paraId="44CE8CC9" w14:textId="77777777" w:rsidR="00835C51" w:rsidRPr="00C5752E" w:rsidRDefault="003C2F76" w:rsidP="00325E77">
            <w:pPr>
              <w:spacing w:after="0" w:line="264" w:lineRule="auto"/>
              <w:jc w:val="both"/>
              <w:rPr>
                <w:lang w:val="es-ES"/>
              </w:rPr>
            </w:pPr>
            <w:r w:rsidRPr="00C5752E">
              <w:rPr>
                <w:sz w:val="19"/>
                <w:lang w:val="es-ES"/>
              </w:rPr>
              <w:t>2</w:t>
            </w:r>
          </w:p>
        </w:tc>
        <w:tc>
          <w:tcPr>
            <w:tcW w:w="4082" w:type="dxa"/>
            <w:shd w:val="clear" w:color="auto" w:fill="F7FAFC"/>
            <w:tcMar>
              <w:top w:w="70" w:type="dxa"/>
              <w:left w:w="90" w:type="dxa"/>
              <w:bottom w:w="70" w:type="dxa"/>
              <w:right w:w="90" w:type="dxa"/>
            </w:tcMar>
            <w:vAlign w:val="center"/>
          </w:tcPr>
          <w:p w14:paraId="42FBC965" w14:textId="77777777" w:rsidR="00835C51" w:rsidRPr="00C5752E" w:rsidRDefault="003C2F76" w:rsidP="00325E77">
            <w:pPr>
              <w:spacing w:after="0" w:line="264" w:lineRule="auto"/>
              <w:jc w:val="both"/>
              <w:rPr>
                <w:lang w:val="es-ES"/>
              </w:rPr>
            </w:pPr>
            <w:r w:rsidRPr="00C5752E">
              <w:rPr>
                <w:sz w:val="19"/>
                <w:lang w:val="es-ES"/>
              </w:rPr>
              <w:t>Certificación o extracto de actas de reuniones del órgano de dirección del último ejercicio</w:t>
            </w:r>
          </w:p>
        </w:tc>
        <w:tc>
          <w:tcPr>
            <w:tcW w:w="1644" w:type="dxa"/>
            <w:shd w:val="clear" w:color="auto" w:fill="F7FAFC"/>
            <w:tcMar>
              <w:top w:w="70" w:type="dxa"/>
              <w:left w:w="90" w:type="dxa"/>
              <w:bottom w:w="70" w:type="dxa"/>
              <w:right w:w="90" w:type="dxa"/>
            </w:tcMar>
            <w:vAlign w:val="center"/>
          </w:tcPr>
          <w:p w14:paraId="506A0161" w14:textId="77777777" w:rsidR="00835C51" w:rsidRPr="00C5752E" w:rsidRDefault="003C2F76" w:rsidP="00325E77">
            <w:pPr>
              <w:spacing w:after="0" w:line="264" w:lineRule="auto"/>
              <w:jc w:val="both"/>
              <w:rPr>
                <w:lang w:val="es-ES"/>
              </w:rPr>
            </w:pPr>
            <w:r w:rsidRPr="00C5752E">
              <w:rPr>
                <w:sz w:val="19"/>
                <w:lang w:val="es-ES"/>
              </w:rPr>
              <w:t>A</w:t>
            </w:r>
            <w:proofErr w:type="gramStart"/>
            <w:r w:rsidRPr="00C5752E">
              <w:rPr>
                <w:sz w:val="19"/>
                <w:lang w:val="es-ES"/>
              </w:rPr>
              <w:t>1.B</w:t>
            </w:r>
            <w:proofErr w:type="gramEnd"/>
            <w:r w:rsidRPr="00C5752E">
              <w:rPr>
                <w:sz w:val="19"/>
                <w:lang w:val="es-ES"/>
              </w:rPr>
              <w:t>2</w:t>
            </w:r>
          </w:p>
        </w:tc>
        <w:tc>
          <w:tcPr>
            <w:tcW w:w="1984" w:type="dxa"/>
            <w:shd w:val="clear" w:color="auto" w:fill="F7FAFC"/>
            <w:tcMar>
              <w:top w:w="70" w:type="dxa"/>
              <w:left w:w="90" w:type="dxa"/>
              <w:bottom w:w="70" w:type="dxa"/>
              <w:right w:w="90" w:type="dxa"/>
            </w:tcMar>
            <w:vAlign w:val="center"/>
          </w:tcPr>
          <w:p w14:paraId="0DC3D057" w14:textId="77777777" w:rsidR="00835C51" w:rsidRPr="00C5752E" w:rsidRDefault="003C2F76" w:rsidP="00325E77">
            <w:pPr>
              <w:spacing w:after="0" w:line="264" w:lineRule="auto"/>
              <w:jc w:val="both"/>
              <w:rPr>
                <w:lang w:val="es-ES"/>
              </w:rPr>
            </w:pPr>
            <w:r w:rsidRPr="00C5752E">
              <w:rPr>
                <w:sz w:val="19"/>
                <w:lang w:val="es-ES"/>
              </w:rPr>
              <w:t>Certificación</w:t>
            </w:r>
          </w:p>
        </w:tc>
      </w:tr>
      <w:tr w:rsidR="00835C51" w:rsidRPr="00C5752E" w14:paraId="1EFBEBB8" w14:textId="77777777">
        <w:trPr>
          <w:jc w:val="center"/>
        </w:trPr>
        <w:tc>
          <w:tcPr>
            <w:tcW w:w="680" w:type="dxa"/>
            <w:shd w:val="clear" w:color="auto" w:fill="FFFFFF"/>
            <w:tcMar>
              <w:top w:w="70" w:type="dxa"/>
              <w:left w:w="90" w:type="dxa"/>
              <w:bottom w:w="70" w:type="dxa"/>
              <w:right w:w="90" w:type="dxa"/>
            </w:tcMar>
            <w:vAlign w:val="center"/>
          </w:tcPr>
          <w:p w14:paraId="55F0E2DA" w14:textId="77777777" w:rsidR="00835C51" w:rsidRPr="00C5752E" w:rsidRDefault="003C2F76" w:rsidP="00325E77">
            <w:pPr>
              <w:spacing w:after="0" w:line="264" w:lineRule="auto"/>
              <w:jc w:val="both"/>
              <w:rPr>
                <w:lang w:val="es-ES"/>
              </w:rPr>
            </w:pPr>
            <w:r w:rsidRPr="00C5752E">
              <w:rPr>
                <w:sz w:val="19"/>
                <w:lang w:val="es-ES"/>
              </w:rPr>
              <w:t>3</w:t>
            </w:r>
          </w:p>
        </w:tc>
        <w:tc>
          <w:tcPr>
            <w:tcW w:w="4082" w:type="dxa"/>
            <w:shd w:val="clear" w:color="auto" w:fill="FFFFFF"/>
            <w:tcMar>
              <w:top w:w="70" w:type="dxa"/>
              <w:left w:w="90" w:type="dxa"/>
              <w:bottom w:w="70" w:type="dxa"/>
              <w:right w:w="90" w:type="dxa"/>
            </w:tcMar>
            <w:vAlign w:val="center"/>
          </w:tcPr>
          <w:p w14:paraId="153B97FE" w14:textId="77777777" w:rsidR="00835C51" w:rsidRPr="00C5752E" w:rsidRDefault="003C2F76" w:rsidP="00325E77">
            <w:pPr>
              <w:spacing w:after="0" w:line="264" w:lineRule="auto"/>
              <w:jc w:val="both"/>
              <w:rPr>
                <w:lang w:val="es-ES"/>
              </w:rPr>
            </w:pPr>
            <w:r w:rsidRPr="00C5752E">
              <w:rPr>
                <w:sz w:val="19"/>
                <w:lang w:val="es-ES"/>
              </w:rPr>
              <w:t>Evidencia de transparencia interna básica</w:t>
            </w:r>
          </w:p>
        </w:tc>
        <w:tc>
          <w:tcPr>
            <w:tcW w:w="1644" w:type="dxa"/>
            <w:shd w:val="clear" w:color="auto" w:fill="FFFFFF"/>
            <w:tcMar>
              <w:top w:w="70" w:type="dxa"/>
              <w:left w:w="90" w:type="dxa"/>
              <w:bottom w:w="70" w:type="dxa"/>
              <w:right w:w="90" w:type="dxa"/>
            </w:tcMar>
            <w:vAlign w:val="center"/>
          </w:tcPr>
          <w:p w14:paraId="2A42BA1A" w14:textId="77777777" w:rsidR="00835C51" w:rsidRPr="00C5752E" w:rsidRDefault="003C2F76" w:rsidP="00325E77">
            <w:pPr>
              <w:spacing w:after="0" w:line="264" w:lineRule="auto"/>
              <w:jc w:val="both"/>
              <w:rPr>
                <w:lang w:val="es-ES"/>
              </w:rPr>
            </w:pPr>
            <w:r w:rsidRPr="00C5752E">
              <w:rPr>
                <w:sz w:val="19"/>
                <w:lang w:val="es-ES"/>
              </w:rPr>
              <w:t>A</w:t>
            </w:r>
            <w:proofErr w:type="gramStart"/>
            <w:r w:rsidRPr="00C5752E">
              <w:rPr>
                <w:sz w:val="19"/>
                <w:lang w:val="es-ES"/>
              </w:rPr>
              <w:t>1.B</w:t>
            </w:r>
            <w:proofErr w:type="gramEnd"/>
            <w:r w:rsidRPr="00C5752E">
              <w:rPr>
                <w:sz w:val="19"/>
                <w:lang w:val="es-ES"/>
              </w:rPr>
              <w:t>3</w:t>
            </w:r>
          </w:p>
        </w:tc>
        <w:tc>
          <w:tcPr>
            <w:tcW w:w="1984" w:type="dxa"/>
            <w:shd w:val="clear" w:color="auto" w:fill="FFFFFF"/>
            <w:tcMar>
              <w:top w:w="70" w:type="dxa"/>
              <w:left w:w="90" w:type="dxa"/>
              <w:bottom w:w="70" w:type="dxa"/>
              <w:right w:w="90" w:type="dxa"/>
            </w:tcMar>
            <w:vAlign w:val="center"/>
          </w:tcPr>
          <w:p w14:paraId="5CEA2E37" w14:textId="77777777" w:rsidR="00835C51" w:rsidRPr="00C5752E" w:rsidRDefault="003C2F76" w:rsidP="00325E77">
            <w:pPr>
              <w:spacing w:after="0" w:line="264" w:lineRule="auto"/>
              <w:jc w:val="both"/>
              <w:rPr>
                <w:lang w:val="es-ES"/>
              </w:rPr>
            </w:pPr>
            <w:r w:rsidRPr="00C5752E">
              <w:rPr>
                <w:sz w:val="19"/>
                <w:lang w:val="es-ES"/>
              </w:rPr>
              <w:t>Ficha resumen</w:t>
            </w:r>
          </w:p>
        </w:tc>
      </w:tr>
      <w:tr w:rsidR="00835C51" w:rsidRPr="00C5752E" w14:paraId="05BE0018" w14:textId="77777777">
        <w:trPr>
          <w:jc w:val="center"/>
        </w:trPr>
        <w:tc>
          <w:tcPr>
            <w:tcW w:w="680" w:type="dxa"/>
            <w:shd w:val="clear" w:color="auto" w:fill="F7FAFC"/>
            <w:tcMar>
              <w:top w:w="70" w:type="dxa"/>
              <w:left w:w="90" w:type="dxa"/>
              <w:bottom w:w="70" w:type="dxa"/>
              <w:right w:w="90" w:type="dxa"/>
            </w:tcMar>
            <w:vAlign w:val="center"/>
          </w:tcPr>
          <w:p w14:paraId="418EAF5C" w14:textId="77777777" w:rsidR="00835C51" w:rsidRPr="00C5752E" w:rsidRDefault="003C2F76" w:rsidP="00325E77">
            <w:pPr>
              <w:spacing w:after="0" w:line="264" w:lineRule="auto"/>
              <w:jc w:val="both"/>
              <w:rPr>
                <w:lang w:val="es-ES"/>
              </w:rPr>
            </w:pPr>
            <w:r w:rsidRPr="00C5752E">
              <w:rPr>
                <w:sz w:val="19"/>
                <w:lang w:val="es-ES"/>
              </w:rPr>
              <w:t>4</w:t>
            </w:r>
          </w:p>
        </w:tc>
        <w:tc>
          <w:tcPr>
            <w:tcW w:w="4082" w:type="dxa"/>
            <w:shd w:val="clear" w:color="auto" w:fill="F7FAFC"/>
            <w:tcMar>
              <w:top w:w="70" w:type="dxa"/>
              <w:left w:w="90" w:type="dxa"/>
              <w:bottom w:w="70" w:type="dxa"/>
              <w:right w:w="90" w:type="dxa"/>
            </w:tcMar>
            <w:vAlign w:val="center"/>
          </w:tcPr>
          <w:p w14:paraId="19EA3B22" w14:textId="77777777" w:rsidR="00835C51" w:rsidRPr="00C5752E" w:rsidRDefault="003C2F76" w:rsidP="00325E77">
            <w:pPr>
              <w:spacing w:after="0" w:line="264" w:lineRule="auto"/>
              <w:jc w:val="both"/>
              <w:rPr>
                <w:lang w:val="es-ES"/>
              </w:rPr>
            </w:pPr>
            <w:r w:rsidRPr="00C5752E">
              <w:rPr>
                <w:sz w:val="19"/>
                <w:lang w:val="es-ES"/>
              </w:rPr>
              <w:t>Memoria económica del último ejercicio aprobado o certificado económico equivalente</w:t>
            </w:r>
          </w:p>
        </w:tc>
        <w:tc>
          <w:tcPr>
            <w:tcW w:w="1644" w:type="dxa"/>
            <w:shd w:val="clear" w:color="auto" w:fill="F7FAFC"/>
            <w:tcMar>
              <w:top w:w="70" w:type="dxa"/>
              <w:left w:w="90" w:type="dxa"/>
              <w:bottom w:w="70" w:type="dxa"/>
              <w:right w:w="90" w:type="dxa"/>
            </w:tcMar>
            <w:vAlign w:val="center"/>
          </w:tcPr>
          <w:p w14:paraId="49EB519B" w14:textId="77777777" w:rsidR="00835C51" w:rsidRPr="00C5752E" w:rsidRDefault="003C2F76" w:rsidP="00325E77">
            <w:pPr>
              <w:spacing w:after="0" w:line="264" w:lineRule="auto"/>
              <w:jc w:val="both"/>
              <w:rPr>
                <w:lang w:val="es-ES"/>
              </w:rPr>
            </w:pPr>
            <w:r w:rsidRPr="00C5752E">
              <w:rPr>
                <w:sz w:val="19"/>
                <w:lang w:val="es-ES"/>
              </w:rPr>
              <w:t>A1.C1</w:t>
            </w:r>
          </w:p>
        </w:tc>
        <w:tc>
          <w:tcPr>
            <w:tcW w:w="1984" w:type="dxa"/>
            <w:shd w:val="clear" w:color="auto" w:fill="F7FAFC"/>
            <w:tcMar>
              <w:top w:w="70" w:type="dxa"/>
              <w:left w:w="90" w:type="dxa"/>
              <w:bottom w:w="70" w:type="dxa"/>
              <w:right w:w="90" w:type="dxa"/>
            </w:tcMar>
            <w:vAlign w:val="center"/>
          </w:tcPr>
          <w:p w14:paraId="63A6815F" w14:textId="77777777" w:rsidR="00835C51" w:rsidRPr="00C5752E" w:rsidRDefault="003C2F76" w:rsidP="00325E77">
            <w:pPr>
              <w:spacing w:after="0" w:line="264" w:lineRule="auto"/>
              <w:jc w:val="both"/>
              <w:rPr>
                <w:lang w:val="es-ES"/>
              </w:rPr>
            </w:pPr>
            <w:r w:rsidRPr="00C5752E">
              <w:rPr>
                <w:sz w:val="19"/>
                <w:lang w:val="es-ES"/>
              </w:rPr>
              <w:t>Memoria / certificado</w:t>
            </w:r>
          </w:p>
        </w:tc>
      </w:tr>
      <w:tr w:rsidR="00835C51" w:rsidRPr="00C5752E" w14:paraId="0200C56D" w14:textId="77777777">
        <w:trPr>
          <w:jc w:val="center"/>
        </w:trPr>
        <w:tc>
          <w:tcPr>
            <w:tcW w:w="680" w:type="dxa"/>
            <w:shd w:val="clear" w:color="auto" w:fill="FFFFFF"/>
            <w:tcMar>
              <w:top w:w="70" w:type="dxa"/>
              <w:left w:w="90" w:type="dxa"/>
              <w:bottom w:w="70" w:type="dxa"/>
              <w:right w:w="90" w:type="dxa"/>
            </w:tcMar>
            <w:vAlign w:val="center"/>
          </w:tcPr>
          <w:p w14:paraId="65163F61" w14:textId="77777777" w:rsidR="00835C51" w:rsidRPr="00C5752E" w:rsidRDefault="003C2F76" w:rsidP="00325E77">
            <w:pPr>
              <w:spacing w:after="0" w:line="264" w:lineRule="auto"/>
              <w:jc w:val="both"/>
              <w:rPr>
                <w:lang w:val="es-ES"/>
              </w:rPr>
            </w:pPr>
            <w:r w:rsidRPr="00C5752E">
              <w:rPr>
                <w:sz w:val="19"/>
                <w:lang w:val="es-ES"/>
              </w:rPr>
              <w:t>5</w:t>
            </w:r>
          </w:p>
        </w:tc>
        <w:tc>
          <w:tcPr>
            <w:tcW w:w="4082" w:type="dxa"/>
            <w:shd w:val="clear" w:color="auto" w:fill="FFFFFF"/>
            <w:tcMar>
              <w:top w:w="70" w:type="dxa"/>
              <w:left w:w="90" w:type="dxa"/>
              <w:bottom w:w="70" w:type="dxa"/>
              <w:right w:w="90" w:type="dxa"/>
            </w:tcMar>
            <w:vAlign w:val="center"/>
          </w:tcPr>
          <w:p w14:paraId="218A61F4" w14:textId="77777777" w:rsidR="00835C51" w:rsidRPr="00C5752E" w:rsidRDefault="003C2F76" w:rsidP="00325E77">
            <w:pPr>
              <w:spacing w:after="0" w:line="264" w:lineRule="auto"/>
              <w:jc w:val="both"/>
              <w:rPr>
                <w:lang w:val="es-ES"/>
              </w:rPr>
            </w:pPr>
            <w:r w:rsidRPr="00C5752E">
              <w:rPr>
                <w:sz w:val="19"/>
                <w:lang w:val="es-ES"/>
              </w:rPr>
              <w:t>Título habilitante de ADU o concesión demanial / ficha identificativa</w:t>
            </w:r>
          </w:p>
        </w:tc>
        <w:tc>
          <w:tcPr>
            <w:tcW w:w="1644" w:type="dxa"/>
            <w:shd w:val="clear" w:color="auto" w:fill="FFFFFF"/>
            <w:tcMar>
              <w:top w:w="70" w:type="dxa"/>
              <w:left w:w="90" w:type="dxa"/>
              <w:bottom w:w="70" w:type="dxa"/>
              <w:right w:w="90" w:type="dxa"/>
            </w:tcMar>
            <w:vAlign w:val="center"/>
          </w:tcPr>
          <w:p w14:paraId="54DC8ED4" w14:textId="77777777" w:rsidR="00835C51" w:rsidRPr="00C5752E" w:rsidRDefault="003C2F76" w:rsidP="00325E77">
            <w:pPr>
              <w:spacing w:after="0" w:line="264" w:lineRule="auto"/>
              <w:jc w:val="both"/>
              <w:rPr>
                <w:lang w:val="es-ES"/>
              </w:rPr>
            </w:pPr>
            <w:r w:rsidRPr="00C5752E">
              <w:rPr>
                <w:sz w:val="19"/>
                <w:lang w:val="es-ES"/>
              </w:rPr>
              <w:t>A</w:t>
            </w:r>
            <w:proofErr w:type="gramStart"/>
            <w:r w:rsidRPr="00C5752E">
              <w:rPr>
                <w:sz w:val="19"/>
                <w:lang w:val="es-ES"/>
              </w:rPr>
              <w:t>1.D</w:t>
            </w:r>
            <w:proofErr w:type="gramEnd"/>
          </w:p>
        </w:tc>
        <w:tc>
          <w:tcPr>
            <w:tcW w:w="1984" w:type="dxa"/>
            <w:shd w:val="clear" w:color="auto" w:fill="FFFFFF"/>
            <w:tcMar>
              <w:top w:w="70" w:type="dxa"/>
              <w:left w:w="90" w:type="dxa"/>
              <w:bottom w:w="70" w:type="dxa"/>
              <w:right w:w="90" w:type="dxa"/>
            </w:tcMar>
            <w:vAlign w:val="center"/>
          </w:tcPr>
          <w:p w14:paraId="2C6035E8" w14:textId="77777777" w:rsidR="00835C51" w:rsidRPr="00C5752E" w:rsidRDefault="003C2F76" w:rsidP="00325E77">
            <w:pPr>
              <w:spacing w:after="0" w:line="264" w:lineRule="auto"/>
              <w:jc w:val="both"/>
              <w:rPr>
                <w:lang w:val="es-ES"/>
              </w:rPr>
            </w:pPr>
            <w:r w:rsidRPr="00C5752E">
              <w:rPr>
                <w:sz w:val="19"/>
                <w:lang w:val="es-ES"/>
              </w:rPr>
              <w:t>Ficha resumen</w:t>
            </w:r>
          </w:p>
        </w:tc>
      </w:tr>
      <w:tr w:rsidR="00835C51" w:rsidRPr="00C5752E" w14:paraId="313E3657" w14:textId="77777777">
        <w:trPr>
          <w:jc w:val="center"/>
        </w:trPr>
        <w:tc>
          <w:tcPr>
            <w:tcW w:w="680" w:type="dxa"/>
            <w:shd w:val="clear" w:color="auto" w:fill="F7FAFC"/>
            <w:tcMar>
              <w:top w:w="70" w:type="dxa"/>
              <w:left w:w="90" w:type="dxa"/>
              <w:bottom w:w="70" w:type="dxa"/>
              <w:right w:w="90" w:type="dxa"/>
            </w:tcMar>
            <w:vAlign w:val="center"/>
          </w:tcPr>
          <w:p w14:paraId="72A2864A" w14:textId="77777777" w:rsidR="00835C51" w:rsidRPr="00C5752E" w:rsidRDefault="003C2F76" w:rsidP="00325E77">
            <w:pPr>
              <w:spacing w:after="0" w:line="264" w:lineRule="auto"/>
              <w:jc w:val="both"/>
              <w:rPr>
                <w:lang w:val="es-ES"/>
              </w:rPr>
            </w:pPr>
            <w:r w:rsidRPr="00C5752E">
              <w:rPr>
                <w:sz w:val="19"/>
                <w:lang w:val="es-ES"/>
              </w:rPr>
              <w:t>6</w:t>
            </w:r>
          </w:p>
        </w:tc>
        <w:tc>
          <w:tcPr>
            <w:tcW w:w="4082" w:type="dxa"/>
            <w:shd w:val="clear" w:color="auto" w:fill="F7FAFC"/>
            <w:tcMar>
              <w:top w:w="70" w:type="dxa"/>
              <w:left w:w="90" w:type="dxa"/>
              <w:bottom w:w="70" w:type="dxa"/>
              <w:right w:w="90" w:type="dxa"/>
            </w:tcMar>
            <w:vAlign w:val="center"/>
          </w:tcPr>
          <w:p w14:paraId="6006BEB8" w14:textId="77777777" w:rsidR="00835C51" w:rsidRPr="00C5752E" w:rsidRDefault="003C2F76" w:rsidP="00325E77">
            <w:pPr>
              <w:spacing w:after="0" w:line="264" w:lineRule="auto"/>
              <w:jc w:val="both"/>
              <w:rPr>
                <w:lang w:val="es-ES"/>
              </w:rPr>
            </w:pPr>
            <w:r w:rsidRPr="00C5752E">
              <w:rPr>
                <w:sz w:val="19"/>
                <w:lang w:val="es-ES"/>
              </w:rPr>
              <w:t>Certificación de composición del órgano de dirección y designación de responsable de igualdad</w:t>
            </w:r>
          </w:p>
        </w:tc>
        <w:tc>
          <w:tcPr>
            <w:tcW w:w="1644" w:type="dxa"/>
            <w:shd w:val="clear" w:color="auto" w:fill="F7FAFC"/>
            <w:tcMar>
              <w:top w:w="70" w:type="dxa"/>
              <w:left w:w="90" w:type="dxa"/>
              <w:bottom w:w="70" w:type="dxa"/>
              <w:right w:w="90" w:type="dxa"/>
            </w:tcMar>
            <w:vAlign w:val="center"/>
          </w:tcPr>
          <w:p w14:paraId="7DCF7095" w14:textId="77777777" w:rsidR="00835C51" w:rsidRPr="00C5752E" w:rsidRDefault="003C2F76" w:rsidP="00325E77">
            <w:pPr>
              <w:spacing w:after="0" w:line="264" w:lineRule="auto"/>
              <w:jc w:val="both"/>
              <w:rPr>
                <w:lang w:val="es-ES"/>
              </w:rPr>
            </w:pPr>
            <w:r w:rsidRPr="00C5752E">
              <w:rPr>
                <w:sz w:val="19"/>
                <w:lang w:val="es-ES"/>
              </w:rPr>
              <w:t>A2.A y A</w:t>
            </w:r>
            <w:proofErr w:type="gramStart"/>
            <w:r w:rsidRPr="00C5752E">
              <w:rPr>
                <w:sz w:val="19"/>
                <w:lang w:val="es-ES"/>
              </w:rPr>
              <w:t>2.B</w:t>
            </w:r>
            <w:proofErr w:type="gramEnd"/>
            <w:r w:rsidRPr="00C5752E">
              <w:rPr>
                <w:sz w:val="19"/>
                <w:lang w:val="es-ES"/>
              </w:rPr>
              <w:t>1</w:t>
            </w:r>
          </w:p>
        </w:tc>
        <w:tc>
          <w:tcPr>
            <w:tcW w:w="1984" w:type="dxa"/>
            <w:shd w:val="clear" w:color="auto" w:fill="F7FAFC"/>
            <w:tcMar>
              <w:top w:w="70" w:type="dxa"/>
              <w:left w:w="90" w:type="dxa"/>
              <w:bottom w:w="70" w:type="dxa"/>
              <w:right w:w="90" w:type="dxa"/>
            </w:tcMar>
            <w:vAlign w:val="center"/>
          </w:tcPr>
          <w:p w14:paraId="1A1EF8DF" w14:textId="77777777" w:rsidR="00835C51" w:rsidRPr="00C5752E" w:rsidRDefault="003C2F76" w:rsidP="00325E77">
            <w:pPr>
              <w:spacing w:after="0" w:line="264" w:lineRule="auto"/>
              <w:jc w:val="both"/>
              <w:rPr>
                <w:lang w:val="es-ES"/>
              </w:rPr>
            </w:pPr>
            <w:r w:rsidRPr="00C5752E">
              <w:rPr>
                <w:sz w:val="19"/>
                <w:lang w:val="es-ES"/>
              </w:rPr>
              <w:t>Certificación</w:t>
            </w:r>
          </w:p>
        </w:tc>
      </w:tr>
      <w:tr w:rsidR="00835C51" w:rsidRPr="00C5752E" w14:paraId="5921ACEA" w14:textId="77777777">
        <w:trPr>
          <w:jc w:val="center"/>
        </w:trPr>
        <w:tc>
          <w:tcPr>
            <w:tcW w:w="680" w:type="dxa"/>
            <w:shd w:val="clear" w:color="auto" w:fill="FFFFFF"/>
            <w:tcMar>
              <w:top w:w="70" w:type="dxa"/>
              <w:left w:w="90" w:type="dxa"/>
              <w:bottom w:w="70" w:type="dxa"/>
              <w:right w:w="90" w:type="dxa"/>
            </w:tcMar>
            <w:vAlign w:val="center"/>
          </w:tcPr>
          <w:p w14:paraId="3AB76B57" w14:textId="77777777" w:rsidR="00835C51" w:rsidRPr="00C5752E" w:rsidRDefault="003C2F76" w:rsidP="00325E77">
            <w:pPr>
              <w:spacing w:after="0" w:line="264" w:lineRule="auto"/>
              <w:jc w:val="both"/>
              <w:rPr>
                <w:lang w:val="es-ES"/>
              </w:rPr>
            </w:pPr>
            <w:r w:rsidRPr="00C5752E">
              <w:rPr>
                <w:sz w:val="19"/>
                <w:lang w:val="es-ES"/>
              </w:rPr>
              <w:t>7</w:t>
            </w:r>
          </w:p>
        </w:tc>
        <w:tc>
          <w:tcPr>
            <w:tcW w:w="4082" w:type="dxa"/>
            <w:shd w:val="clear" w:color="auto" w:fill="FFFFFF"/>
            <w:tcMar>
              <w:top w:w="70" w:type="dxa"/>
              <w:left w:w="90" w:type="dxa"/>
              <w:bottom w:w="70" w:type="dxa"/>
              <w:right w:w="90" w:type="dxa"/>
            </w:tcMar>
            <w:vAlign w:val="center"/>
          </w:tcPr>
          <w:p w14:paraId="299DCA3D" w14:textId="77777777" w:rsidR="00835C51" w:rsidRPr="00C5752E" w:rsidRDefault="003C2F76" w:rsidP="00325E77">
            <w:pPr>
              <w:spacing w:after="0" w:line="264" w:lineRule="auto"/>
              <w:jc w:val="both"/>
              <w:rPr>
                <w:lang w:val="es-ES"/>
              </w:rPr>
            </w:pPr>
            <w:r w:rsidRPr="00C5752E">
              <w:rPr>
                <w:sz w:val="19"/>
                <w:lang w:val="es-ES"/>
              </w:rPr>
              <w:t>Evidencia de acciones en igualdad y, en su caso, acuerdo y seguimiento de plan de igualdad o medidas equivalentes</w:t>
            </w:r>
          </w:p>
        </w:tc>
        <w:tc>
          <w:tcPr>
            <w:tcW w:w="1644" w:type="dxa"/>
            <w:shd w:val="clear" w:color="auto" w:fill="FFFFFF"/>
            <w:tcMar>
              <w:top w:w="70" w:type="dxa"/>
              <w:left w:w="90" w:type="dxa"/>
              <w:bottom w:w="70" w:type="dxa"/>
              <w:right w:w="90" w:type="dxa"/>
            </w:tcMar>
            <w:vAlign w:val="center"/>
          </w:tcPr>
          <w:p w14:paraId="256453A3" w14:textId="77777777" w:rsidR="00835C51" w:rsidRPr="00C5752E" w:rsidRDefault="003C2F76" w:rsidP="00325E77">
            <w:pPr>
              <w:spacing w:after="0" w:line="264" w:lineRule="auto"/>
              <w:jc w:val="both"/>
              <w:rPr>
                <w:lang w:val="es-ES"/>
              </w:rPr>
            </w:pPr>
            <w:r w:rsidRPr="00C5752E">
              <w:rPr>
                <w:sz w:val="19"/>
                <w:lang w:val="es-ES"/>
              </w:rPr>
              <w:t>A2.B2 y A</w:t>
            </w:r>
            <w:proofErr w:type="gramStart"/>
            <w:r w:rsidRPr="00C5752E">
              <w:rPr>
                <w:sz w:val="19"/>
                <w:lang w:val="es-ES"/>
              </w:rPr>
              <w:t>2.B</w:t>
            </w:r>
            <w:proofErr w:type="gramEnd"/>
            <w:r w:rsidRPr="00C5752E">
              <w:rPr>
                <w:sz w:val="19"/>
                <w:lang w:val="es-ES"/>
              </w:rPr>
              <w:t>3</w:t>
            </w:r>
          </w:p>
        </w:tc>
        <w:tc>
          <w:tcPr>
            <w:tcW w:w="1984" w:type="dxa"/>
            <w:shd w:val="clear" w:color="auto" w:fill="FFFFFF"/>
            <w:tcMar>
              <w:top w:w="70" w:type="dxa"/>
              <w:left w:w="90" w:type="dxa"/>
              <w:bottom w:w="70" w:type="dxa"/>
              <w:right w:w="90" w:type="dxa"/>
            </w:tcMar>
            <w:vAlign w:val="center"/>
          </w:tcPr>
          <w:p w14:paraId="14E96703" w14:textId="77777777" w:rsidR="00835C51" w:rsidRPr="00C5752E" w:rsidRDefault="003C2F76" w:rsidP="00325E77">
            <w:pPr>
              <w:spacing w:after="0" w:line="264" w:lineRule="auto"/>
              <w:jc w:val="both"/>
              <w:rPr>
                <w:lang w:val="es-ES"/>
              </w:rPr>
            </w:pPr>
            <w:r w:rsidRPr="00C5752E">
              <w:rPr>
                <w:sz w:val="19"/>
                <w:lang w:val="es-ES"/>
              </w:rPr>
              <w:t>Ficha resumen</w:t>
            </w:r>
          </w:p>
        </w:tc>
      </w:tr>
    </w:tbl>
    <w:p w14:paraId="7BF36A24" w14:textId="77777777" w:rsidR="00835C51" w:rsidRPr="00C5752E" w:rsidRDefault="00835C51" w:rsidP="00325E77">
      <w:pPr>
        <w:jc w:val="both"/>
        <w:rPr>
          <w:lang w:val="es-ES"/>
        </w:rPr>
      </w:pPr>
    </w:p>
    <w:p w14:paraId="443BDED0" w14:textId="77777777" w:rsidR="00835C51" w:rsidRPr="00C5752E" w:rsidRDefault="003C2F76" w:rsidP="00325E77">
      <w:pPr>
        <w:pStyle w:val="Ttulo2"/>
        <w:jc w:val="both"/>
        <w:rPr>
          <w:lang w:val="es-ES"/>
        </w:rPr>
      </w:pPr>
      <w:r w:rsidRPr="00C5752E">
        <w:rPr>
          <w:rFonts w:ascii="Arial" w:eastAsia="Arial" w:hAnsi="Arial"/>
          <w:lang w:val="es-ES"/>
        </w:rPr>
        <w:t>Parte 2</w:t>
      </w:r>
    </w:p>
    <w:tbl>
      <w:tblPr>
        <w:tblW w:w="0" w:type="auto"/>
        <w:jc w:val="center"/>
        <w:tblBorders>
          <w:top w:val="single" w:sz="6" w:space="0" w:color="C8D4E3"/>
          <w:left w:val="single" w:sz="6" w:space="0" w:color="C8D4E3"/>
          <w:bottom w:val="single" w:sz="6" w:space="0" w:color="C8D4E3"/>
          <w:right w:val="single" w:sz="6" w:space="0" w:color="C8D4E3"/>
          <w:insideH w:val="single" w:sz="6" w:space="0" w:color="C8D4E3"/>
          <w:insideV w:val="single" w:sz="6" w:space="0" w:color="C8D4E3"/>
        </w:tblBorders>
        <w:tblLayout w:type="fixed"/>
        <w:tblLook w:val="04A0" w:firstRow="1" w:lastRow="0" w:firstColumn="1" w:lastColumn="0" w:noHBand="0" w:noVBand="1"/>
      </w:tblPr>
      <w:tblGrid>
        <w:gridCol w:w="680"/>
        <w:gridCol w:w="4682"/>
        <w:gridCol w:w="1842"/>
        <w:gridCol w:w="2268"/>
      </w:tblGrid>
      <w:tr w:rsidR="00835C51" w:rsidRPr="00C5752E" w14:paraId="0C794A1B" w14:textId="77777777" w:rsidTr="00787C9E">
        <w:trPr>
          <w:jc w:val="center"/>
        </w:trPr>
        <w:tc>
          <w:tcPr>
            <w:tcW w:w="680" w:type="dxa"/>
            <w:shd w:val="clear" w:color="auto" w:fill="1F4E79"/>
            <w:tcMar>
              <w:top w:w="70" w:type="dxa"/>
              <w:left w:w="90" w:type="dxa"/>
              <w:bottom w:w="70" w:type="dxa"/>
              <w:right w:w="90" w:type="dxa"/>
            </w:tcMar>
            <w:vAlign w:val="center"/>
          </w:tcPr>
          <w:p w14:paraId="47DFB571" w14:textId="77777777" w:rsidR="00835C51" w:rsidRPr="00C5752E" w:rsidRDefault="003C2F76" w:rsidP="00325E77">
            <w:pPr>
              <w:spacing w:after="0" w:line="264" w:lineRule="auto"/>
              <w:jc w:val="both"/>
              <w:rPr>
                <w:lang w:val="es-ES"/>
              </w:rPr>
            </w:pPr>
            <w:r w:rsidRPr="00C5752E">
              <w:rPr>
                <w:b/>
                <w:color w:val="FFFFFF"/>
                <w:sz w:val="18"/>
                <w:lang w:val="es-ES"/>
              </w:rPr>
              <w:t>N.º</w:t>
            </w:r>
          </w:p>
        </w:tc>
        <w:tc>
          <w:tcPr>
            <w:tcW w:w="4682" w:type="dxa"/>
            <w:shd w:val="clear" w:color="auto" w:fill="1F4E79"/>
            <w:tcMar>
              <w:top w:w="70" w:type="dxa"/>
              <w:left w:w="90" w:type="dxa"/>
              <w:bottom w:w="70" w:type="dxa"/>
              <w:right w:w="90" w:type="dxa"/>
            </w:tcMar>
            <w:vAlign w:val="center"/>
          </w:tcPr>
          <w:p w14:paraId="6C408EC2" w14:textId="77777777" w:rsidR="00835C51" w:rsidRPr="00C5752E" w:rsidRDefault="003C2F76" w:rsidP="00325E77">
            <w:pPr>
              <w:spacing w:after="0" w:line="264" w:lineRule="auto"/>
              <w:jc w:val="both"/>
              <w:rPr>
                <w:lang w:val="es-ES"/>
              </w:rPr>
            </w:pPr>
            <w:r w:rsidRPr="00C5752E">
              <w:rPr>
                <w:b/>
                <w:color w:val="FFFFFF"/>
                <w:sz w:val="18"/>
                <w:lang w:val="es-ES"/>
              </w:rPr>
              <w:t>Documento del catálogo</w:t>
            </w:r>
          </w:p>
        </w:tc>
        <w:tc>
          <w:tcPr>
            <w:tcW w:w="1842" w:type="dxa"/>
            <w:shd w:val="clear" w:color="auto" w:fill="1F4E79"/>
            <w:tcMar>
              <w:top w:w="70" w:type="dxa"/>
              <w:left w:w="90" w:type="dxa"/>
              <w:bottom w:w="70" w:type="dxa"/>
              <w:right w:w="90" w:type="dxa"/>
            </w:tcMar>
            <w:vAlign w:val="center"/>
          </w:tcPr>
          <w:p w14:paraId="03B19919" w14:textId="77777777" w:rsidR="00835C51" w:rsidRPr="00C5752E" w:rsidRDefault="003C2F76" w:rsidP="00325E77">
            <w:pPr>
              <w:spacing w:after="0" w:line="264" w:lineRule="auto"/>
              <w:jc w:val="both"/>
              <w:rPr>
                <w:lang w:val="es-ES"/>
              </w:rPr>
            </w:pPr>
            <w:r w:rsidRPr="00C5752E">
              <w:rPr>
                <w:b/>
                <w:color w:val="FFFFFF"/>
                <w:sz w:val="18"/>
                <w:lang w:val="es-ES"/>
              </w:rPr>
              <w:t>Cobertura</w:t>
            </w:r>
          </w:p>
        </w:tc>
        <w:tc>
          <w:tcPr>
            <w:tcW w:w="2268" w:type="dxa"/>
            <w:shd w:val="clear" w:color="auto" w:fill="1F4E79"/>
            <w:tcMar>
              <w:top w:w="70" w:type="dxa"/>
              <w:left w:w="90" w:type="dxa"/>
              <w:bottom w:w="70" w:type="dxa"/>
              <w:right w:w="90" w:type="dxa"/>
            </w:tcMar>
            <w:vAlign w:val="center"/>
          </w:tcPr>
          <w:p w14:paraId="4F4B07DB" w14:textId="77777777" w:rsidR="00835C51" w:rsidRPr="00C5752E" w:rsidRDefault="003C2F76" w:rsidP="00325E77">
            <w:pPr>
              <w:spacing w:after="0" w:line="264" w:lineRule="auto"/>
              <w:jc w:val="both"/>
              <w:rPr>
                <w:lang w:val="es-ES"/>
              </w:rPr>
            </w:pPr>
            <w:r w:rsidRPr="00C5752E">
              <w:rPr>
                <w:b/>
                <w:color w:val="FFFFFF"/>
                <w:sz w:val="18"/>
                <w:lang w:val="es-ES"/>
              </w:rPr>
              <w:t>Modelo base</w:t>
            </w:r>
          </w:p>
        </w:tc>
      </w:tr>
      <w:tr w:rsidR="00835C51" w:rsidRPr="00C5752E" w14:paraId="2DEBD5B3" w14:textId="77777777" w:rsidTr="00787C9E">
        <w:trPr>
          <w:jc w:val="center"/>
        </w:trPr>
        <w:tc>
          <w:tcPr>
            <w:tcW w:w="680" w:type="dxa"/>
            <w:shd w:val="clear" w:color="auto" w:fill="F7FAFC"/>
            <w:tcMar>
              <w:top w:w="70" w:type="dxa"/>
              <w:left w:w="90" w:type="dxa"/>
              <w:bottom w:w="70" w:type="dxa"/>
              <w:right w:w="90" w:type="dxa"/>
            </w:tcMar>
            <w:vAlign w:val="center"/>
          </w:tcPr>
          <w:p w14:paraId="241CB6B7" w14:textId="77777777" w:rsidR="00835C51" w:rsidRPr="00C5752E" w:rsidRDefault="003C2F76" w:rsidP="00325E77">
            <w:pPr>
              <w:spacing w:after="0" w:line="264" w:lineRule="auto"/>
              <w:jc w:val="both"/>
              <w:rPr>
                <w:lang w:val="es-ES"/>
              </w:rPr>
            </w:pPr>
            <w:r w:rsidRPr="00C5752E">
              <w:rPr>
                <w:sz w:val="19"/>
                <w:lang w:val="es-ES"/>
              </w:rPr>
              <w:t>8</w:t>
            </w:r>
          </w:p>
        </w:tc>
        <w:tc>
          <w:tcPr>
            <w:tcW w:w="4682" w:type="dxa"/>
            <w:shd w:val="clear" w:color="auto" w:fill="F7FAFC"/>
            <w:tcMar>
              <w:top w:w="70" w:type="dxa"/>
              <w:left w:w="90" w:type="dxa"/>
              <w:bottom w:w="70" w:type="dxa"/>
              <w:right w:w="90" w:type="dxa"/>
            </w:tcMar>
            <w:vAlign w:val="center"/>
          </w:tcPr>
          <w:p w14:paraId="7C9A5A33" w14:textId="77777777" w:rsidR="00835C51" w:rsidRPr="00C5752E" w:rsidRDefault="003C2F76" w:rsidP="00325E77">
            <w:pPr>
              <w:spacing w:after="0" w:line="264" w:lineRule="auto"/>
              <w:jc w:val="both"/>
              <w:rPr>
                <w:lang w:val="es-ES"/>
              </w:rPr>
            </w:pPr>
            <w:r w:rsidRPr="00C5752E">
              <w:rPr>
                <w:sz w:val="19"/>
                <w:lang w:val="es-ES"/>
              </w:rPr>
              <w:t>Certificación federativa o listado/clasificación oficial de equipos/licencias femeninas</w:t>
            </w:r>
          </w:p>
        </w:tc>
        <w:tc>
          <w:tcPr>
            <w:tcW w:w="1842" w:type="dxa"/>
            <w:shd w:val="clear" w:color="auto" w:fill="F7FAFC"/>
            <w:tcMar>
              <w:top w:w="70" w:type="dxa"/>
              <w:left w:w="90" w:type="dxa"/>
              <w:bottom w:w="70" w:type="dxa"/>
              <w:right w:w="90" w:type="dxa"/>
            </w:tcMar>
            <w:vAlign w:val="center"/>
          </w:tcPr>
          <w:p w14:paraId="488360EB" w14:textId="77777777" w:rsidR="00835C51" w:rsidRPr="00C5752E" w:rsidRDefault="003C2F76" w:rsidP="00325E77">
            <w:pPr>
              <w:spacing w:after="0" w:line="264" w:lineRule="auto"/>
              <w:jc w:val="both"/>
              <w:rPr>
                <w:lang w:val="es-ES"/>
              </w:rPr>
            </w:pPr>
            <w:r w:rsidRPr="00C5752E">
              <w:rPr>
                <w:sz w:val="19"/>
                <w:lang w:val="es-ES"/>
              </w:rPr>
              <w:t>A2.C</w:t>
            </w:r>
          </w:p>
        </w:tc>
        <w:tc>
          <w:tcPr>
            <w:tcW w:w="2268" w:type="dxa"/>
            <w:shd w:val="clear" w:color="auto" w:fill="F7FAFC"/>
            <w:tcMar>
              <w:top w:w="70" w:type="dxa"/>
              <w:left w:w="90" w:type="dxa"/>
              <w:bottom w:w="70" w:type="dxa"/>
              <w:right w:w="90" w:type="dxa"/>
            </w:tcMar>
            <w:vAlign w:val="center"/>
          </w:tcPr>
          <w:p w14:paraId="732A0417" w14:textId="77777777" w:rsidR="00835C51" w:rsidRPr="00C5752E" w:rsidRDefault="003C2F76" w:rsidP="00325E77">
            <w:pPr>
              <w:spacing w:after="0" w:line="264" w:lineRule="auto"/>
              <w:jc w:val="both"/>
              <w:rPr>
                <w:lang w:val="es-ES"/>
              </w:rPr>
            </w:pPr>
            <w:r w:rsidRPr="00C5752E">
              <w:rPr>
                <w:sz w:val="19"/>
                <w:lang w:val="es-ES"/>
              </w:rPr>
              <w:t>Ficha resumen</w:t>
            </w:r>
          </w:p>
        </w:tc>
      </w:tr>
      <w:tr w:rsidR="00835C51" w:rsidRPr="00C5752E" w14:paraId="00657D51" w14:textId="77777777" w:rsidTr="00787C9E">
        <w:trPr>
          <w:jc w:val="center"/>
        </w:trPr>
        <w:tc>
          <w:tcPr>
            <w:tcW w:w="680" w:type="dxa"/>
            <w:shd w:val="clear" w:color="auto" w:fill="FFFFFF"/>
            <w:tcMar>
              <w:top w:w="70" w:type="dxa"/>
              <w:left w:w="90" w:type="dxa"/>
              <w:bottom w:w="70" w:type="dxa"/>
              <w:right w:w="90" w:type="dxa"/>
            </w:tcMar>
            <w:vAlign w:val="center"/>
          </w:tcPr>
          <w:p w14:paraId="4B720AB8" w14:textId="77777777" w:rsidR="00835C51" w:rsidRPr="00C5752E" w:rsidRDefault="003C2F76" w:rsidP="00325E77">
            <w:pPr>
              <w:spacing w:after="0" w:line="264" w:lineRule="auto"/>
              <w:jc w:val="both"/>
              <w:rPr>
                <w:lang w:val="es-ES"/>
              </w:rPr>
            </w:pPr>
            <w:r w:rsidRPr="00C5752E">
              <w:rPr>
                <w:sz w:val="19"/>
                <w:lang w:val="es-ES"/>
              </w:rPr>
              <w:t>9</w:t>
            </w:r>
          </w:p>
        </w:tc>
        <w:tc>
          <w:tcPr>
            <w:tcW w:w="4682" w:type="dxa"/>
            <w:shd w:val="clear" w:color="auto" w:fill="FFFFFF"/>
            <w:tcMar>
              <w:top w:w="70" w:type="dxa"/>
              <w:left w:w="90" w:type="dxa"/>
              <w:bottom w:w="70" w:type="dxa"/>
              <w:right w:w="90" w:type="dxa"/>
            </w:tcMar>
            <w:vAlign w:val="center"/>
          </w:tcPr>
          <w:p w14:paraId="711214C0" w14:textId="77777777" w:rsidR="00835C51" w:rsidRPr="00C5752E" w:rsidRDefault="003C2F76" w:rsidP="00325E77">
            <w:pPr>
              <w:spacing w:after="0" w:line="264" w:lineRule="auto"/>
              <w:jc w:val="both"/>
              <w:rPr>
                <w:lang w:val="es-ES"/>
              </w:rPr>
            </w:pPr>
            <w:r w:rsidRPr="00C5752E">
              <w:rPr>
                <w:sz w:val="19"/>
                <w:lang w:val="es-ES"/>
              </w:rPr>
              <w:t>Certificado registral o ficha de antigüedad e implantación continuada</w:t>
            </w:r>
          </w:p>
        </w:tc>
        <w:tc>
          <w:tcPr>
            <w:tcW w:w="1842" w:type="dxa"/>
            <w:shd w:val="clear" w:color="auto" w:fill="FFFFFF"/>
            <w:tcMar>
              <w:top w:w="70" w:type="dxa"/>
              <w:left w:w="90" w:type="dxa"/>
              <w:bottom w:w="70" w:type="dxa"/>
              <w:right w:w="90" w:type="dxa"/>
            </w:tcMar>
            <w:vAlign w:val="center"/>
          </w:tcPr>
          <w:p w14:paraId="5DB2F6C5" w14:textId="77777777" w:rsidR="00835C51" w:rsidRPr="00C5752E" w:rsidRDefault="003C2F76" w:rsidP="00325E77">
            <w:pPr>
              <w:spacing w:after="0" w:line="264" w:lineRule="auto"/>
              <w:jc w:val="both"/>
              <w:rPr>
                <w:lang w:val="es-ES"/>
              </w:rPr>
            </w:pPr>
            <w:r w:rsidRPr="00C5752E">
              <w:rPr>
                <w:sz w:val="19"/>
                <w:lang w:val="es-ES"/>
              </w:rPr>
              <w:t>A3.A y A</w:t>
            </w:r>
            <w:proofErr w:type="gramStart"/>
            <w:r w:rsidRPr="00C5752E">
              <w:rPr>
                <w:sz w:val="19"/>
                <w:lang w:val="es-ES"/>
              </w:rPr>
              <w:t>3.B</w:t>
            </w:r>
            <w:proofErr w:type="gramEnd"/>
            <w:r w:rsidRPr="00C5752E">
              <w:rPr>
                <w:sz w:val="19"/>
                <w:lang w:val="es-ES"/>
              </w:rPr>
              <w:t>1</w:t>
            </w:r>
          </w:p>
        </w:tc>
        <w:tc>
          <w:tcPr>
            <w:tcW w:w="2268" w:type="dxa"/>
            <w:shd w:val="clear" w:color="auto" w:fill="FFFFFF"/>
            <w:tcMar>
              <w:top w:w="70" w:type="dxa"/>
              <w:left w:w="90" w:type="dxa"/>
              <w:bottom w:w="70" w:type="dxa"/>
              <w:right w:w="90" w:type="dxa"/>
            </w:tcMar>
            <w:vAlign w:val="center"/>
          </w:tcPr>
          <w:p w14:paraId="35B1C87F" w14:textId="77777777" w:rsidR="00835C51" w:rsidRPr="00C5752E" w:rsidRDefault="003C2F76" w:rsidP="00325E77">
            <w:pPr>
              <w:spacing w:after="0" w:line="264" w:lineRule="auto"/>
              <w:jc w:val="both"/>
              <w:rPr>
                <w:lang w:val="es-ES"/>
              </w:rPr>
            </w:pPr>
            <w:r w:rsidRPr="00C5752E">
              <w:rPr>
                <w:sz w:val="19"/>
                <w:lang w:val="es-ES"/>
              </w:rPr>
              <w:t>Ficha resumen</w:t>
            </w:r>
          </w:p>
        </w:tc>
      </w:tr>
      <w:tr w:rsidR="00835C51" w:rsidRPr="00C5752E" w14:paraId="77E98944" w14:textId="77777777" w:rsidTr="00787C9E">
        <w:trPr>
          <w:jc w:val="center"/>
        </w:trPr>
        <w:tc>
          <w:tcPr>
            <w:tcW w:w="680" w:type="dxa"/>
            <w:shd w:val="clear" w:color="auto" w:fill="F7FAFC"/>
            <w:tcMar>
              <w:top w:w="70" w:type="dxa"/>
              <w:left w:w="90" w:type="dxa"/>
              <w:bottom w:w="70" w:type="dxa"/>
              <w:right w:w="90" w:type="dxa"/>
            </w:tcMar>
            <w:vAlign w:val="center"/>
          </w:tcPr>
          <w:p w14:paraId="50854359" w14:textId="77777777" w:rsidR="00835C51" w:rsidRPr="00C5752E" w:rsidRDefault="003C2F76" w:rsidP="00325E77">
            <w:pPr>
              <w:spacing w:after="0" w:line="264" w:lineRule="auto"/>
              <w:jc w:val="both"/>
              <w:rPr>
                <w:lang w:val="es-ES"/>
              </w:rPr>
            </w:pPr>
            <w:r w:rsidRPr="00C5752E">
              <w:rPr>
                <w:sz w:val="19"/>
                <w:lang w:val="es-ES"/>
              </w:rPr>
              <w:t>10</w:t>
            </w:r>
          </w:p>
        </w:tc>
        <w:tc>
          <w:tcPr>
            <w:tcW w:w="4682" w:type="dxa"/>
            <w:shd w:val="clear" w:color="auto" w:fill="F7FAFC"/>
            <w:tcMar>
              <w:top w:w="70" w:type="dxa"/>
              <w:left w:w="90" w:type="dxa"/>
              <w:bottom w:w="70" w:type="dxa"/>
              <w:right w:w="90" w:type="dxa"/>
            </w:tcMar>
            <w:vAlign w:val="center"/>
          </w:tcPr>
          <w:p w14:paraId="23758CA5" w14:textId="77777777" w:rsidR="00835C51" w:rsidRPr="00C5752E" w:rsidRDefault="003C2F76" w:rsidP="00325E77">
            <w:pPr>
              <w:spacing w:after="0" w:line="264" w:lineRule="auto"/>
              <w:jc w:val="both"/>
              <w:rPr>
                <w:lang w:val="es-ES"/>
              </w:rPr>
            </w:pPr>
            <w:r w:rsidRPr="00C5752E">
              <w:rPr>
                <w:sz w:val="19"/>
                <w:lang w:val="es-ES"/>
              </w:rPr>
              <w:t>Certificado de licencias o participantes con domicilio en València</w:t>
            </w:r>
          </w:p>
        </w:tc>
        <w:tc>
          <w:tcPr>
            <w:tcW w:w="1842" w:type="dxa"/>
            <w:shd w:val="clear" w:color="auto" w:fill="F7FAFC"/>
            <w:tcMar>
              <w:top w:w="70" w:type="dxa"/>
              <w:left w:w="90" w:type="dxa"/>
              <w:bottom w:w="70" w:type="dxa"/>
              <w:right w:w="90" w:type="dxa"/>
            </w:tcMar>
            <w:vAlign w:val="center"/>
          </w:tcPr>
          <w:p w14:paraId="6FA15999" w14:textId="77777777" w:rsidR="00835C51" w:rsidRPr="00C5752E" w:rsidRDefault="003C2F76" w:rsidP="00325E77">
            <w:pPr>
              <w:spacing w:after="0" w:line="264" w:lineRule="auto"/>
              <w:jc w:val="both"/>
              <w:rPr>
                <w:lang w:val="es-ES"/>
              </w:rPr>
            </w:pPr>
            <w:r w:rsidRPr="00C5752E">
              <w:rPr>
                <w:sz w:val="19"/>
                <w:lang w:val="es-ES"/>
              </w:rPr>
              <w:t>A</w:t>
            </w:r>
            <w:proofErr w:type="gramStart"/>
            <w:r w:rsidRPr="00C5752E">
              <w:rPr>
                <w:sz w:val="19"/>
                <w:lang w:val="es-ES"/>
              </w:rPr>
              <w:t>3.B</w:t>
            </w:r>
            <w:proofErr w:type="gramEnd"/>
            <w:r w:rsidRPr="00C5752E">
              <w:rPr>
                <w:sz w:val="19"/>
                <w:lang w:val="es-ES"/>
              </w:rPr>
              <w:t>2</w:t>
            </w:r>
          </w:p>
        </w:tc>
        <w:tc>
          <w:tcPr>
            <w:tcW w:w="2268" w:type="dxa"/>
            <w:shd w:val="clear" w:color="auto" w:fill="F7FAFC"/>
            <w:tcMar>
              <w:top w:w="70" w:type="dxa"/>
              <w:left w:w="90" w:type="dxa"/>
              <w:bottom w:w="70" w:type="dxa"/>
              <w:right w:w="90" w:type="dxa"/>
            </w:tcMar>
            <w:vAlign w:val="center"/>
          </w:tcPr>
          <w:p w14:paraId="1BF7439C" w14:textId="77777777" w:rsidR="00835C51" w:rsidRPr="00C5752E" w:rsidRDefault="003C2F76" w:rsidP="00325E77">
            <w:pPr>
              <w:spacing w:after="0" w:line="264" w:lineRule="auto"/>
              <w:jc w:val="both"/>
              <w:rPr>
                <w:lang w:val="es-ES"/>
              </w:rPr>
            </w:pPr>
            <w:r w:rsidRPr="00C5752E">
              <w:rPr>
                <w:sz w:val="19"/>
                <w:lang w:val="es-ES"/>
              </w:rPr>
              <w:t>Certificación</w:t>
            </w:r>
          </w:p>
        </w:tc>
      </w:tr>
      <w:tr w:rsidR="00835C51" w:rsidRPr="00C5752E" w14:paraId="758D1F92" w14:textId="77777777" w:rsidTr="00787C9E">
        <w:trPr>
          <w:jc w:val="center"/>
        </w:trPr>
        <w:tc>
          <w:tcPr>
            <w:tcW w:w="680" w:type="dxa"/>
            <w:shd w:val="clear" w:color="auto" w:fill="FFFFFF"/>
            <w:tcMar>
              <w:top w:w="70" w:type="dxa"/>
              <w:left w:w="90" w:type="dxa"/>
              <w:bottom w:w="70" w:type="dxa"/>
              <w:right w:w="90" w:type="dxa"/>
            </w:tcMar>
            <w:vAlign w:val="center"/>
          </w:tcPr>
          <w:p w14:paraId="5543EE7D" w14:textId="77777777" w:rsidR="00835C51" w:rsidRPr="00C5752E" w:rsidRDefault="003C2F76" w:rsidP="00325E77">
            <w:pPr>
              <w:spacing w:after="0" w:line="264" w:lineRule="auto"/>
              <w:jc w:val="both"/>
              <w:rPr>
                <w:lang w:val="es-ES"/>
              </w:rPr>
            </w:pPr>
            <w:r w:rsidRPr="00C5752E">
              <w:rPr>
                <w:sz w:val="19"/>
                <w:lang w:val="es-ES"/>
              </w:rPr>
              <w:t>11</w:t>
            </w:r>
          </w:p>
        </w:tc>
        <w:tc>
          <w:tcPr>
            <w:tcW w:w="4682" w:type="dxa"/>
            <w:shd w:val="clear" w:color="auto" w:fill="FFFFFF"/>
            <w:tcMar>
              <w:top w:w="70" w:type="dxa"/>
              <w:left w:w="90" w:type="dxa"/>
              <w:bottom w:w="70" w:type="dxa"/>
              <w:right w:w="90" w:type="dxa"/>
            </w:tcMar>
            <w:vAlign w:val="center"/>
          </w:tcPr>
          <w:p w14:paraId="2A2103C2" w14:textId="77777777" w:rsidR="00835C51" w:rsidRPr="00C5752E" w:rsidRDefault="003C2F76" w:rsidP="00325E77">
            <w:pPr>
              <w:spacing w:after="0" w:line="264" w:lineRule="auto"/>
              <w:jc w:val="both"/>
              <w:rPr>
                <w:lang w:val="es-ES"/>
              </w:rPr>
            </w:pPr>
            <w:r w:rsidRPr="00C5752E">
              <w:rPr>
                <w:sz w:val="19"/>
                <w:lang w:val="es-ES"/>
              </w:rPr>
              <w:t>Autorización, horarios, contrato o certificación sobre uso regular de instalaciones municipales</w:t>
            </w:r>
          </w:p>
        </w:tc>
        <w:tc>
          <w:tcPr>
            <w:tcW w:w="1842" w:type="dxa"/>
            <w:shd w:val="clear" w:color="auto" w:fill="FFFFFF"/>
            <w:tcMar>
              <w:top w:w="70" w:type="dxa"/>
              <w:left w:w="90" w:type="dxa"/>
              <w:bottom w:w="70" w:type="dxa"/>
              <w:right w:w="90" w:type="dxa"/>
            </w:tcMar>
            <w:vAlign w:val="center"/>
          </w:tcPr>
          <w:p w14:paraId="4F99F4DB" w14:textId="77777777" w:rsidR="00835C51" w:rsidRPr="00C5752E" w:rsidRDefault="003C2F76" w:rsidP="00325E77">
            <w:pPr>
              <w:spacing w:after="0" w:line="264" w:lineRule="auto"/>
              <w:jc w:val="both"/>
              <w:rPr>
                <w:lang w:val="es-ES"/>
              </w:rPr>
            </w:pPr>
            <w:r w:rsidRPr="00C5752E">
              <w:rPr>
                <w:sz w:val="19"/>
                <w:lang w:val="es-ES"/>
              </w:rPr>
              <w:t>A</w:t>
            </w:r>
            <w:proofErr w:type="gramStart"/>
            <w:r w:rsidRPr="00C5752E">
              <w:rPr>
                <w:sz w:val="19"/>
                <w:lang w:val="es-ES"/>
              </w:rPr>
              <w:t>3.B</w:t>
            </w:r>
            <w:proofErr w:type="gramEnd"/>
            <w:r w:rsidRPr="00C5752E">
              <w:rPr>
                <w:sz w:val="19"/>
                <w:lang w:val="es-ES"/>
              </w:rPr>
              <w:t>3</w:t>
            </w:r>
          </w:p>
        </w:tc>
        <w:tc>
          <w:tcPr>
            <w:tcW w:w="2268" w:type="dxa"/>
            <w:shd w:val="clear" w:color="auto" w:fill="FFFFFF"/>
            <w:tcMar>
              <w:top w:w="70" w:type="dxa"/>
              <w:left w:w="90" w:type="dxa"/>
              <w:bottom w:w="70" w:type="dxa"/>
              <w:right w:w="90" w:type="dxa"/>
            </w:tcMar>
            <w:vAlign w:val="center"/>
          </w:tcPr>
          <w:p w14:paraId="6053450E" w14:textId="77777777" w:rsidR="00835C51" w:rsidRPr="00C5752E" w:rsidRDefault="003C2F76" w:rsidP="00325E77">
            <w:pPr>
              <w:spacing w:after="0" w:line="264" w:lineRule="auto"/>
              <w:jc w:val="both"/>
              <w:rPr>
                <w:lang w:val="es-ES"/>
              </w:rPr>
            </w:pPr>
            <w:r w:rsidRPr="00C5752E">
              <w:rPr>
                <w:sz w:val="19"/>
                <w:lang w:val="es-ES"/>
              </w:rPr>
              <w:t>Ficha resumen</w:t>
            </w:r>
          </w:p>
        </w:tc>
      </w:tr>
      <w:tr w:rsidR="00835C51" w:rsidRPr="00C5752E" w14:paraId="76936417" w14:textId="77777777" w:rsidTr="00787C9E">
        <w:trPr>
          <w:jc w:val="center"/>
        </w:trPr>
        <w:tc>
          <w:tcPr>
            <w:tcW w:w="680" w:type="dxa"/>
            <w:shd w:val="clear" w:color="auto" w:fill="F7FAFC"/>
            <w:tcMar>
              <w:top w:w="70" w:type="dxa"/>
              <w:left w:w="90" w:type="dxa"/>
              <w:bottom w:w="70" w:type="dxa"/>
              <w:right w:w="90" w:type="dxa"/>
            </w:tcMar>
            <w:vAlign w:val="center"/>
          </w:tcPr>
          <w:p w14:paraId="42011D0C" w14:textId="77777777" w:rsidR="00835C51" w:rsidRPr="00C5752E" w:rsidRDefault="003C2F76" w:rsidP="00325E77">
            <w:pPr>
              <w:spacing w:after="0" w:line="264" w:lineRule="auto"/>
              <w:jc w:val="both"/>
              <w:rPr>
                <w:lang w:val="es-ES"/>
              </w:rPr>
            </w:pPr>
            <w:r w:rsidRPr="00C5752E">
              <w:rPr>
                <w:sz w:val="19"/>
                <w:lang w:val="es-ES"/>
              </w:rPr>
              <w:lastRenderedPageBreak/>
              <w:t>12</w:t>
            </w:r>
          </w:p>
        </w:tc>
        <w:tc>
          <w:tcPr>
            <w:tcW w:w="4682" w:type="dxa"/>
            <w:shd w:val="clear" w:color="auto" w:fill="F7FAFC"/>
            <w:tcMar>
              <w:top w:w="70" w:type="dxa"/>
              <w:left w:w="90" w:type="dxa"/>
              <w:bottom w:w="70" w:type="dxa"/>
              <w:right w:w="90" w:type="dxa"/>
            </w:tcMar>
            <w:vAlign w:val="center"/>
          </w:tcPr>
          <w:p w14:paraId="3FC43CB0" w14:textId="77777777" w:rsidR="00835C51" w:rsidRPr="00C5752E" w:rsidRDefault="003C2F76" w:rsidP="00325E77">
            <w:pPr>
              <w:spacing w:after="0" w:line="264" w:lineRule="auto"/>
              <w:jc w:val="both"/>
              <w:rPr>
                <w:lang w:val="es-ES"/>
              </w:rPr>
            </w:pPr>
            <w:r w:rsidRPr="00C5752E">
              <w:rPr>
                <w:sz w:val="19"/>
                <w:lang w:val="es-ES"/>
              </w:rPr>
              <w:t xml:space="preserve">Relación de canales, </w:t>
            </w:r>
            <w:proofErr w:type="spellStart"/>
            <w:r w:rsidRPr="00C5752E">
              <w:rPr>
                <w:sz w:val="19"/>
                <w:lang w:val="es-ES"/>
              </w:rPr>
              <w:t>URLs</w:t>
            </w:r>
            <w:proofErr w:type="spellEnd"/>
            <w:r w:rsidRPr="00C5752E">
              <w:rPr>
                <w:sz w:val="19"/>
                <w:lang w:val="es-ES"/>
              </w:rPr>
              <w:t xml:space="preserve"> y evidencias de actividad, bilingüismo y accesibilidad comunicativa</w:t>
            </w:r>
          </w:p>
        </w:tc>
        <w:tc>
          <w:tcPr>
            <w:tcW w:w="1842" w:type="dxa"/>
            <w:shd w:val="clear" w:color="auto" w:fill="F7FAFC"/>
            <w:tcMar>
              <w:top w:w="70" w:type="dxa"/>
              <w:left w:w="90" w:type="dxa"/>
              <w:bottom w:w="70" w:type="dxa"/>
              <w:right w:w="90" w:type="dxa"/>
            </w:tcMar>
            <w:vAlign w:val="center"/>
          </w:tcPr>
          <w:p w14:paraId="6658F1EB" w14:textId="77777777" w:rsidR="00835C51" w:rsidRPr="00C5752E" w:rsidRDefault="003C2F76" w:rsidP="00325E77">
            <w:pPr>
              <w:spacing w:after="0" w:line="264" w:lineRule="auto"/>
              <w:jc w:val="both"/>
              <w:rPr>
                <w:lang w:val="es-ES"/>
              </w:rPr>
            </w:pPr>
            <w:r w:rsidRPr="00C5752E">
              <w:rPr>
                <w:sz w:val="19"/>
                <w:lang w:val="es-ES"/>
              </w:rPr>
              <w:t>A4.A, A4.B, A4.C y A</w:t>
            </w:r>
            <w:proofErr w:type="gramStart"/>
            <w:r w:rsidRPr="00C5752E">
              <w:rPr>
                <w:sz w:val="19"/>
                <w:lang w:val="es-ES"/>
              </w:rPr>
              <w:t>4.D</w:t>
            </w:r>
            <w:proofErr w:type="gramEnd"/>
          </w:p>
        </w:tc>
        <w:tc>
          <w:tcPr>
            <w:tcW w:w="2268" w:type="dxa"/>
            <w:shd w:val="clear" w:color="auto" w:fill="F7FAFC"/>
            <w:tcMar>
              <w:top w:w="70" w:type="dxa"/>
              <w:left w:w="90" w:type="dxa"/>
              <w:bottom w:w="70" w:type="dxa"/>
              <w:right w:w="90" w:type="dxa"/>
            </w:tcMar>
            <w:vAlign w:val="center"/>
          </w:tcPr>
          <w:p w14:paraId="7D45B73C" w14:textId="77777777" w:rsidR="00835C51" w:rsidRPr="00C5752E" w:rsidRDefault="003C2F76" w:rsidP="00325E77">
            <w:pPr>
              <w:spacing w:after="0" w:line="264" w:lineRule="auto"/>
              <w:jc w:val="both"/>
              <w:rPr>
                <w:lang w:val="es-ES"/>
              </w:rPr>
            </w:pPr>
            <w:r w:rsidRPr="00C5752E">
              <w:rPr>
                <w:sz w:val="19"/>
                <w:lang w:val="es-ES"/>
              </w:rPr>
              <w:t>Ficha resumen</w:t>
            </w:r>
          </w:p>
        </w:tc>
      </w:tr>
      <w:tr w:rsidR="00835C51" w:rsidRPr="00C5752E" w14:paraId="4A985F50" w14:textId="77777777" w:rsidTr="00787C9E">
        <w:trPr>
          <w:jc w:val="center"/>
        </w:trPr>
        <w:tc>
          <w:tcPr>
            <w:tcW w:w="680" w:type="dxa"/>
            <w:shd w:val="clear" w:color="auto" w:fill="FFFFFF"/>
            <w:tcMar>
              <w:top w:w="70" w:type="dxa"/>
              <w:left w:w="90" w:type="dxa"/>
              <w:bottom w:w="70" w:type="dxa"/>
              <w:right w:w="90" w:type="dxa"/>
            </w:tcMar>
            <w:vAlign w:val="center"/>
          </w:tcPr>
          <w:p w14:paraId="0F73CAC2" w14:textId="77777777" w:rsidR="00835C51" w:rsidRPr="00C5752E" w:rsidRDefault="003C2F76" w:rsidP="00325E77">
            <w:pPr>
              <w:spacing w:after="0" w:line="264" w:lineRule="auto"/>
              <w:jc w:val="both"/>
              <w:rPr>
                <w:lang w:val="es-ES"/>
              </w:rPr>
            </w:pPr>
            <w:r w:rsidRPr="00C5752E">
              <w:rPr>
                <w:sz w:val="19"/>
                <w:lang w:val="es-ES"/>
              </w:rPr>
              <w:t>13</w:t>
            </w:r>
          </w:p>
        </w:tc>
        <w:tc>
          <w:tcPr>
            <w:tcW w:w="4682" w:type="dxa"/>
            <w:shd w:val="clear" w:color="auto" w:fill="FFFFFF"/>
            <w:tcMar>
              <w:top w:w="70" w:type="dxa"/>
              <w:left w:w="90" w:type="dxa"/>
              <w:bottom w:w="70" w:type="dxa"/>
              <w:right w:w="90" w:type="dxa"/>
            </w:tcMar>
            <w:vAlign w:val="center"/>
          </w:tcPr>
          <w:p w14:paraId="68362674" w14:textId="77777777" w:rsidR="00835C51" w:rsidRPr="00C5752E" w:rsidRDefault="003C2F76" w:rsidP="00325E77">
            <w:pPr>
              <w:spacing w:after="0" w:line="264" w:lineRule="auto"/>
              <w:jc w:val="both"/>
              <w:rPr>
                <w:lang w:val="es-ES"/>
              </w:rPr>
            </w:pPr>
            <w:r w:rsidRPr="00C5752E">
              <w:rPr>
                <w:sz w:val="19"/>
                <w:lang w:val="es-ES"/>
              </w:rPr>
              <w:t>Plan o protocolo de voluntariado, designación de coordinación y evidencias de articulación institucional</w:t>
            </w:r>
          </w:p>
        </w:tc>
        <w:tc>
          <w:tcPr>
            <w:tcW w:w="1842" w:type="dxa"/>
            <w:shd w:val="clear" w:color="auto" w:fill="FFFFFF"/>
            <w:tcMar>
              <w:top w:w="70" w:type="dxa"/>
              <w:left w:w="90" w:type="dxa"/>
              <w:bottom w:w="70" w:type="dxa"/>
              <w:right w:w="90" w:type="dxa"/>
            </w:tcMar>
            <w:vAlign w:val="center"/>
          </w:tcPr>
          <w:p w14:paraId="006E0FE7" w14:textId="77777777" w:rsidR="00835C51" w:rsidRPr="00C5752E" w:rsidRDefault="003C2F76" w:rsidP="00325E77">
            <w:pPr>
              <w:spacing w:after="0" w:line="264" w:lineRule="auto"/>
              <w:jc w:val="both"/>
              <w:rPr>
                <w:lang w:val="es-ES"/>
              </w:rPr>
            </w:pPr>
            <w:r w:rsidRPr="00C5752E">
              <w:rPr>
                <w:sz w:val="19"/>
                <w:lang w:val="es-ES"/>
              </w:rPr>
              <w:t>A5.A, A5.B y A5.C</w:t>
            </w:r>
          </w:p>
        </w:tc>
        <w:tc>
          <w:tcPr>
            <w:tcW w:w="2268" w:type="dxa"/>
            <w:shd w:val="clear" w:color="auto" w:fill="FFFFFF"/>
            <w:tcMar>
              <w:top w:w="70" w:type="dxa"/>
              <w:left w:w="90" w:type="dxa"/>
              <w:bottom w:w="70" w:type="dxa"/>
              <w:right w:w="90" w:type="dxa"/>
            </w:tcMar>
            <w:vAlign w:val="center"/>
          </w:tcPr>
          <w:p w14:paraId="1964C9A4" w14:textId="77777777" w:rsidR="00835C51" w:rsidRPr="00C5752E" w:rsidRDefault="003C2F76" w:rsidP="00325E77">
            <w:pPr>
              <w:spacing w:after="0" w:line="264" w:lineRule="auto"/>
              <w:jc w:val="both"/>
              <w:rPr>
                <w:lang w:val="es-ES"/>
              </w:rPr>
            </w:pPr>
            <w:r w:rsidRPr="00C5752E">
              <w:rPr>
                <w:sz w:val="19"/>
                <w:lang w:val="es-ES"/>
              </w:rPr>
              <w:t>Ficha resumen</w:t>
            </w:r>
          </w:p>
        </w:tc>
      </w:tr>
      <w:tr w:rsidR="00835C51" w:rsidRPr="00C5752E" w14:paraId="6D791C29" w14:textId="77777777" w:rsidTr="00787C9E">
        <w:trPr>
          <w:jc w:val="center"/>
        </w:trPr>
        <w:tc>
          <w:tcPr>
            <w:tcW w:w="680" w:type="dxa"/>
            <w:shd w:val="clear" w:color="auto" w:fill="F7FAFC"/>
            <w:tcMar>
              <w:top w:w="70" w:type="dxa"/>
              <w:left w:w="90" w:type="dxa"/>
              <w:bottom w:w="70" w:type="dxa"/>
              <w:right w:w="90" w:type="dxa"/>
            </w:tcMar>
            <w:vAlign w:val="center"/>
          </w:tcPr>
          <w:p w14:paraId="528D5106" w14:textId="77777777" w:rsidR="00835C51" w:rsidRPr="00C5752E" w:rsidRDefault="003C2F76" w:rsidP="00325E77">
            <w:pPr>
              <w:spacing w:after="0" w:line="264" w:lineRule="auto"/>
              <w:jc w:val="both"/>
              <w:rPr>
                <w:lang w:val="es-ES"/>
              </w:rPr>
            </w:pPr>
            <w:r w:rsidRPr="00C5752E">
              <w:rPr>
                <w:sz w:val="19"/>
                <w:lang w:val="es-ES"/>
              </w:rPr>
              <w:t>14</w:t>
            </w:r>
          </w:p>
        </w:tc>
        <w:tc>
          <w:tcPr>
            <w:tcW w:w="4682" w:type="dxa"/>
            <w:shd w:val="clear" w:color="auto" w:fill="F7FAFC"/>
            <w:tcMar>
              <w:top w:w="70" w:type="dxa"/>
              <w:left w:w="90" w:type="dxa"/>
              <w:bottom w:w="70" w:type="dxa"/>
              <w:right w:w="90" w:type="dxa"/>
            </w:tcMar>
            <w:vAlign w:val="center"/>
          </w:tcPr>
          <w:p w14:paraId="126A23F5" w14:textId="77777777" w:rsidR="00835C51" w:rsidRPr="00C5752E" w:rsidRDefault="003C2F76" w:rsidP="00325E77">
            <w:pPr>
              <w:spacing w:after="0" w:line="264" w:lineRule="auto"/>
              <w:jc w:val="both"/>
              <w:rPr>
                <w:lang w:val="es-ES"/>
              </w:rPr>
            </w:pPr>
            <w:r w:rsidRPr="00C5752E">
              <w:rPr>
                <w:sz w:val="19"/>
                <w:lang w:val="es-ES"/>
              </w:rPr>
              <w:t>Relación de programas municipales, campañas o compromisos vigentes con referencia para cruce interno</w:t>
            </w:r>
          </w:p>
        </w:tc>
        <w:tc>
          <w:tcPr>
            <w:tcW w:w="1842" w:type="dxa"/>
            <w:shd w:val="clear" w:color="auto" w:fill="F7FAFC"/>
            <w:tcMar>
              <w:top w:w="70" w:type="dxa"/>
              <w:left w:w="90" w:type="dxa"/>
              <w:bottom w:w="70" w:type="dxa"/>
              <w:right w:w="90" w:type="dxa"/>
            </w:tcMar>
            <w:vAlign w:val="center"/>
          </w:tcPr>
          <w:p w14:paraId="0CF21A24" w14:textId="77777777" w:rsidR="00835C51" w:rsidRPr="00C5752E" w:rsidRDefault="003C2F76" w:rsidP="00325E77">
            <w:pPr>
              <w:spacing w:after="0" w:line="264" w:lineRule="auto"/>
              <w:jc w:val="both"/>
              <w:rPr>
                <w:lang w:val="es-ES"/>
              </w:rPr>
            </w:pPr>
            <w:r w:rsidRPr="00C5752E">
              <w:rPr>
                <w:sz w:val="19"/>
                <w:lang w:val="es-ES"/>
              </w:rPr>
              <w:t>A6.A y A</w:t>
            </w:r>
            <w:proofErr w:type="gramStart"/>
            <w:r w:rsidRPr="00C5752E">
              <w:rPr>
                <w:sz w:val="19"/>
                <w:lang w:val="es-ES"/>
              </w:rPr>
              <w:t>6.B</w:t>
            </w:r>
            <w:proofErr w:type="gramEnd"/>
          </w:p>
        </w:tc>
        <w:tc>
          <w:tcPr>
            <w:tcW w:w="2268" w:type="dxa"/>
            <w:shd w:val="clear" w:color="auto" w:fill="F7FAFC"/>
            <w:tcMar>
              <w:top w:w="70" w:type="dxa"/>
              <w:left w:w="90" w:type="dxa"/>
              <w:bottom w:w="70" w:type="dxa"/>
              <w:right w:w="90" w:type="dxa"/>
            </w:tcMar>
            <w:vAlign w:val="center"/>
          </w:tcPr>
          <w:p w14:paraId="3EE18A08" w14:textId="77777777" w:rsidR="00835C51" w:rsidRPr="00C5752E" w:rsidRDefault="003C2F76" w:rsidP="00325E77">
            <w:pPr>
              <w:spacing w:after="0" w:line="264" w:lineRule="auto"/>
              <w:jc w:val="both"/>
              <w:rPr>
                <w:lang w:val="es-ES"/>
              </w:rPr>
            </w:pPr>
            <w:r w:rsidRPr="00C5752E">
              <w:rPr>
                <w:sz w:val="19"/>
                <w:lang w:val="es-ES"/>
              </w:rPr>
              <w:t>Ficha resumen</w:t>
            </w:r>
          </w:p>
        </w:tc>
      </w:tr>
    </w:tbl>
    <w:p w14:paraId="5A3A4721" w14:textId="77777777" w:rsidR="00835C51" w:rsidRPr="00C5752E" w:rsidRDefault="00835C51" w:rsidP="00325E77">
      <w:pPr>
        <w:jc w:val="both"/>
        <w:rPr>
          <w:lang w:val="es-ES"/>
        </w:rPr>
      </w:pPr>
    </w:p>
    <w:p w14:paraId="08C7AEF5" w14:textId="77777777" w:rsidR="00835C51" w:rsidRPr="00C5752E" w:rsidRDefault="003C2F76" w:rsidP="00325E77">
      <w:pPr>
        <w:pStyle w:val="Ttulo2"/>
        <w:jc w:val="both"/>
        <w:rPr>
          <w:lang w:val="es-ES"/>
        </w:rPr>
      </w:pPr>
      <w:r w:rsidRPr="00C5752E">
        <w:rPr>
          <w:rFonts w:ascii="Arial" w:eastAsia="Arial" w:hAnsi="Arial"/>
          <w:lang w:val="es-ES"/>
        </w:rPr>
        <w:t>DOCUMENTO 0. Declaración responsable general de veracidad de los datos estructurados del Bloque A</w:t>
      </w:r>
    </w:p>
    <w:p w14:paraId="6F8FAB0B" w14:textId="77777777" w:rsidR="00835C51" w:rsidRPr="00C5752E" w:rsidRDefault="003C2F76" w:rsidP="00325E77">
      <w:pPr>
        <w:pStyle w:val="Ttulo3"/>
        <w:spacing w:after="60"/>
        <w:jc w:val="both"/>
        <w:rPr>
          <w:lang w:val="es-ES"/>
        </w:rPr>
      </w:pPr>
      <w:r w:rsidRPr="00C5752E">
        <w:rPr>
          <w:rFonts w:ascii="Arial" w:eastAsia="Arial" w:hAnsi="Arial"/>
          <w:lang w:val="es-ES"/>
        </w:rPr>
        <w:t>Cobertura</w:t>
      </w:r>
    </w:p>
    <w:p w14:paraId="75A1AE1E" w14:textId="77777777" w:rsidR="00835C51" w:rsidRPr="00C5752E" w:rsidRDefault="003C2F76" w:rsidP="00325E77">
      <w:pPr>
        <w:pStyle w:val="Textoindependiente"/>
        <w:jc w:val="both"/>
        <w:rPr>
          <w:lang w:val="es-ES"/>
        </w:rPr>
      </w:pPr>
      <w:r w:rsidRPr="00C5752E">
        <w:rPr>
          <w:lang w:val="es-ES"/>
        </w:rPr>
        <w:t>A1, A2, A3, A4, A5 y A6</w:t>
      </w:r>
    </w:p>
    <w:p w14:paraId="56A1AF1B" w14:textId="77777777" w:rsidR="00835C51" w:rsidRPr="00C5752E" w:rsidRDefault="003C2F76" w:rsidP="00325E77">
      <w:pPr>
        <w:pStyle w:val="Ttulo3"/>
        <w:spacing w:after="60"/>
        <w:jc w:val="both"/>
        <w:rPr>
          <w:lang w:val="es-ES"/>
        </w:rPr>
      </w:pPr>
      <w:r w:rsidRPr="00C5752E">
        <w:rPr>
          <w:rFonts w:ascii="Arial" w:eastAsia="Arial" w:hAnsi="Arial"/>
          <w:lang w:val="es-ES"/>
        </w:rPr>
        <w:t>Finalidad</w:t>
      </w:r>
    </w:p>
    <w:p w14:paraId="13C7828B" w14:textId="77777777" w:rsidR="00835C51" w:rsidRPr="00C5752E" w:rsidRDefault="003C2F76" w:rsidP="00325E77">
      <w:pPr>
        <w:pStyle w:val="Textoindependiente"/>
        <w:jc w:val="both"/>
        <w:rPr>
          <w:lang w:val="es-ES"/>
        </w:rPr>
      </w:pPr>
      <w:r w:rsidRPr="00C5752E">
        <w:rPr>
          <w:lang w:val="es-ES"/>
        </w:rPr>
        <w:t>Formalizar, bajo la responsabilidad de la entidad solicitante, que los datos consignados en la solicitud y en las fichas del Bloque A son ciertos, completos, actualizados y susceptibles de verificación.</w:t>
      </w:r>
    </w:p>
    <w:p w14:paraId="67E7B8E7" w14:textId="77777777" w:rsidR="00835C51" w:rsidRPr="00C5752E" w:rsidRDefault="003C2F76" w:rsidP="00325E77">
      <w:pPr>
        <w:pStyle w:val="Ttulo3"/>
        <w:spacing w:after="60"/>
        <w:jc w:val="both"/>
        <w:rPr>
          <w:lang w:val="es-ES"/>
        </w:rPr>
      </w:pPr>
      <w:r w:rsidRPr="00C5752E">
        <w:rPr>
          <w:rFonts w:ascii="Arial" w:eastAsia="Arial" w:hAnsi="Arial"/>
          <w:lang w:val="es-ES"/>
        </w:rPr>
        <w:t>Observaciones de uso</w:t>
      </w:r>
    </w:p>
    <w:p w14:paraId="3FAD6EC7" w14:textId="77777777" w:rsidR="00835C51" w:rsidRPr="00C5752E" w:rsidRDefault="003C2F76" w:rsidP="00325E77">
      <w:pPr>
        <w:pStyle w:val="Textoindependiente"/>
        <w:jc w:val="both"/>
        <w:rPr>
          <w:lang w:val="es-ES"/>
        </w:rPr>
      </w:pPr>
      <w:r w:rsidRPr="00C5752E">
        <w:rPr>
          <w:lang w:val="es-ES"/>
        </w:rPr>
        <w:t>Documento de cabecera. Debe acompañar a la solicitud y servir de soporte general a todos los datos declarados que no se acrediten directamente con documento oficial en el momento inicial.</w:t>
      </w:r>
    </w:p>
    <w:p w14:paraId="7B7FA19B" w14:textId="77777777" w:rsidR="00835C51" w:rsidRPr="00C5752E" w:rsidRDefault="003C2F76" w:rsidP="00325E77">
      <w:pPr>
        <w:pStyle w:val="Ttulo3"/>
        <w:spacing w:after="60"/>
        <w:jc w:val="both"/>
        <w:rPr>
          <w:lang w:val="es-ES"/>
        </w:rPr>
      </w:pPr>
      <w:r w:rsidRPr="00C5752E">
        <w:rPr>
          <w:rFonts w:ascii="Arial" w:eastAsia="Arial" w:hAnsi="Arial"/>
          <w:lang w:val="es-ES"/>
        </w:rPr>
        <w:t>Contenido mínimo recomendado</w:t>
      </w:r>
    </w:p>
    <w:p w14:paraId="6A67A4ED" w14:textId="77777777" w:rsidR="00835C51" w:rsidRPr="00C5752E" w:rsidRDefault="003C2F76" w:rsidP="00325E77">
      <w:pPr>
        <w:pStyle w:val="Listaconvietas"/>
        <w:ind w:left="170"/>
        <w:jc w:val="both"/>
        <w:rPr>
          <w:lang w:val="es-ES"/>
        </w:rPr>
      </w:pPr>
      <w:r w:rsidRPr="00C5752E">
        <w:rPr>
          <w:lang w:val="es-ES"/>
        </w:rPr>
        <w:t>Identificación completa de la entidad y de la persona representante.</w:t>
      </w:r>
    </w:p>
    <w:p w14:paraId="252F0E69" w14:textId="77777777" w:rsidR="00835C51" w:rsidRPr="00C5752E" w:rsidRDefault="003C2F76" w:rsidP="00325E77">
      <w:pPr>
        <w:pStyle w:val="Listaconvietas"/>
        <w:ind w:left="170"/>
        <w:jc w:val="both"/>
        <w:rPr>
          <w:lang w:val="es-ES"/>
        </w:rPr>
      </w:pPr>
      <w:r w:rsidRPr="00C5752E">
        <w:rPr>
          <w:lang w:val="es-ES"/>
        </w:rPr>
        <w:t>Referencia expresa a la convocatoria, anualidad y Bloque A.</w:t>
      </w:r>
    </w:p>
    <w:p w14:paraId="1948A4B8" w14:textId="77777777" w:rsidR="00835C51" w:rsidRPr="00C5752E" w:rsidRDefault="003C2F76" w:rsidP="00325E77">
      <w:pPr>
        <w:pStyle w:val="Listaconvietas"/>
        <w:ind w:left="170"/>
        <w:jc w:val="both"/>
        <w:rPr>
          <w:lang w:val="es-ES"/>
        </w:rPr>
      </w:pPr>
      <w:r w:rsidRPr="00C5752E">
        <w:rPr>
          <w:lang w:val="es-ES"/>
        </w:rPr>
        <w:t>Manifestación de veracidad, exactitud e integridad de los datos declarados.</w:t>
      </w:r>
    </w:p>
    <w:p w14:paraId="12E3E0C4" w14:textId="77777777" w:rsidR="00835C51" w:rsidRPr="00C5752E" w:rsidRDefault="003C2F76" w:rsidP="00325E77">
      <w:pPr>
        <w:pStyle w:val="Listaconvietas"/>
        <w:ind w:left="170"/>
        <w:jc w:val="both"/>
        <w:rPr>
          <w:lang w:val="es-ES"/>
        </w:rPr>
      </w:pPr>
      <w:r w:rsidRPr="00C5752E">
        <w:rPr>
          <w:lang w:val="es-ES"/>
        </w:rPr>
        <w:t>Compromiso de aportar documentación adicional cuando sea requerida.</w:t>
      </w:r>
    </w:p>
    <w:p w14:paraId="4B328257" w14:textId="77777777" w:rsidR="00835C51" w:rsidRPr="00C5752E" w:rsidRDefault="003C2F76" w:rsidP="00325E77">
      <w:pPr>
        <w:pStyle w:val="Listaconvietas"/>
        <w:ind w:left="170"/>
        <w:jc w:val="both"/>
        <w:rPr>
          <w:lang w:val="es-ES"/>
        </w:rPr>
      </w:pPr>
      <w:r w:rsidRPr="00C5752E">
        <w:rPr>
          <w:lang w:val="es-ES"/>
        </w:rPr>
        <w:t>Aceptación de verificaciones por muestreo y cruce con registros o fuentes oficiales.</w:t>
      </w:r>
    </w:p>
    <w:p w14:paraId="6BBF13DA" w14:textId="77777777" w:rsidR="00835C51" w:rsidRPr="00C5752E" w:rsidRDefault="003C2F76" w:rsidP="00325E77">
      <w:pPr>
        <w:pStyle w:val="Listaconvietas"/>
        <w:ind w:left="170"/>
        <w:jc w:val="both"/>
        <w:rPr>
          <w:lang w:val="es-ES"/>
        </w:rPr>
      </w:pPr>
      <w:r w:rsidRPr="00C5752E">
        <w:rPr>
          <w:lang w:val="es-ES"/>
        </w:rPr>
        <w:t>Fecha, firma y sello, en su caso.</w:t>
      </w:r>
    </w:p>
    <w:p w14:paraId="1C6980A4" w14:textId="77777777" w:rsidR="00835C51" w:rsidRPr="00C5752E" w:rsidRDefault="003C2F76" w:rsidP="00325E77">
      <w:pPr>
        <w:pStyle w:val="Ttulo3"/>
        <w:spacing w:after="60"/>
        <w:jc w:val="both"/>
        <w:rPr>
          <w:lang w:val="es-ES"/>
        </w:rPr>
      </w:pPr>
      <w:r w:rsidRPr="00C5752E">
        <w:rPr>
          <w:rFonts w:ascii="Arial" w:eastAsia="Arial" w:hAnsi="Arial"/>
          <w:lang w:val="es-ES"/>
        </w:rPr>
        <w:t>Modelo orientativo</w:t>
      </w:r>
    </w:p>
    <w:tbl>
      <w:tblPr>
        <w:tblW w:w="0" w:type="auto"/>
        <w:jc w:val="center"/>
        <w:tblBorders>
          <w:top w:val="nil"/>
          <w:left w:val="nil"/>
          <w:bottom w:val="nil"/>
          <w:right w:val="nil"/>
          <w:insideH w:val="nil"/>
          <w:insideV w:val="nil"/>
        </w:tblBorders>
        <w:tblLayout w:type="fixed"/>
        <w:tblLook w:val="04A0" w:firstRow="1" w:lastRow="0" w:firstColumn="1" w:lastColumn="0" w:noHBand="0" w:noVBand="1"/>
      </w:tblPr>
      <w:tblGrid>
        <w:gridCol w:w="8391"/>
      </w:tblGrid>
      <w:tr w:rsidR="00835C51" w:rsidRPr="00C5752E" w14:paraId="4429544D" w14:textId="77777777">
        <w:trPr>
          <w:jc w:val="center"/>
        </w:trPr>
        <w:tc>
          <w:tcPr>
            <w:tcW w:w="8391" w:type="dxa"/>
            <w:tcBorders>
              <w:top w:val="single" w:sz="6" w:space="0" w:color="CFDAE5"/>
              <w:left w:val="single" w:sz="6" w:space="0" w:color="CFDAE5"/>
              <w:bottom w:val="single" w:sz="6" w:space="0" w:color="CFDAE5"/>
              <w:right w:val="single" w:sz="6" w:space="0" w:color="CFDAE5"/>
            </w:tcBorders>
            <w:shd w:val="clear" w:color="auto" w:fill="F7FAFC"/>
            <w:tcMar>
              <w:top w:w="100" w:type="dxa"/>
              <w:left w:w="120" w:type="dxa"/>
              <w:bottom w:w="100" w:type="dxa"/>
              <w:right w:w="120" w:type="dxa"/>
            </w:tcMar>
          </w:tcPr>
          <w:p w14:paraId="1678E361" w14:textId="77777777" w:rsidR="00835C51" w:rsidRPr="00C5752E" w:rsidRDefault="003C2F76" w:rsidP="00325E77">
            <w:pPr>
              <w:spacing w:after="20" w:line="240" w:lineRule="auto"/>
              <w:jc w:val="both"/>
              <w:rPr>
                <w:lang w:val="es-ES"/>
              </w:rPr>
            </w:pPr>
            <w:r w:rsidRPr="00C5752E">
              <w:rPr>
                <w:b/>
                <w:color w:val="1F4E79"/>
                <w:sz w:val="18"/>
                <w:lang w:val="es-ES"/>
              </w:rPr>
              <w:t>MODELO ORIENTATIVO</w:t>
            </w:r>
          </w:p>
          <w:p w14:paraId="36B7C4E0" w14:textId="77777777" w:rsidR="00835C51" w:rsidRPr="00C5752E" w:rsidRDefault="003C2F76" w:rsidP="00325E77">
            <w:pPr>
              <w:spacing w:after="20" w:line="240" w:lineRule="auto"/>
              <w:jc w:val="both"/>
              <w:rPr>
                <w:lang w:val="es-ES"/>
              </w:rPr>
            </w:pPr>
            <w:r w:rsidRPr="00C5752E">
              <w:rPr>
                <w:b/>
                <w:color w:val="1F4E79"/>
                <w:sz w:val="18"/>
                <w:lang w:val="es-ES"/>
              </w:rPr>
              <w:t>DECLARACIÓN RESPONSABLE</w:t>
            </w:r>
          </w:p>
          <w:p w14:paraId="43088789" w14:textId="77777777" w:rsidR="00835C51" w:rsidRPr="00C5752E" w:rsidRDefault="003C2F76" w:rsidP="00325E77">
            <w:pPr>
              <w:spacing w:after="20" w:line="240" w:lineRule="auto"/>
              <w:jc w:val="both"/>
              <w:rPr>
                <w:lang w:val="es-ES"/>
              </w:rPr>
            </w:pPr>
            <w:r w:rsidRPr="00C5752E">
              <w:rPr>
                <w:sz w:val="18"/>
                <w:lang w:val="es-ES"/>
              </w:rPr>
              <w:t>D./Dña. [NOMBRE Y APELLIDOS], con DNI/NIE [_____], en calidad de [presidente/a / representante legal] de la entidad [DENOMINACIÓN COMPLETA], con NIF [_____], domicilio a efectos de notificaciones en [_____], y correo electrónico [_____],</w:t>
            </w:r>
          </w:p>
          <w:p w14:paraId="39447B85" w14:textId="77777777" w:rsidR="00835C51" w:rsidRPr="00C5752E" w:rsidRDefault="003C2F76" w:rsidP="00325E77">
            <w:pPr>
              <w:spacing w:after="20" w:line="240" w:lineRule="auto"/>
              <w:jc w:val="both"/>
              <w:rPr>
                <w:lang w:val="es-ES"/>
              </w:rPr>
            </w:pPr>
            <w:r w:rsidRPr="00C5752E">
              <w:rPr>
                <w:sz w:val="18"/>
                <w:lang w:val="es-ES"/>
              </w:rPr>
              <w:t>DECLARA BAJO SU RESPONSABILIDAD:</w:t>
            </w:r>
          </w:p>
          <w:p w14:paraId="1343749C" w14:textId="77777777" w:rsidR="00835C51" w:rsidRPr="00C5752E" w:rsidRDefault="003C2F76" w:rsidP="00325E77">
            <w:pPr>
              <w:spacing w:after="20" w:line="240" w:lineRule="auto"/>
              <w:jc w:val="both"/>
              <w:rPr>
                <w:lang w:val="es-ES"/>
              </w:rPr>
            </w:pPr>
            <w:proofErr w:type="gramStart"/>
            <w:r w:rsidRPr="00C5752E">
              <w:rPr>
                <w:sz w:val="18"/>
                <w:lang w:val="es-ES"/>
              </w:rPr>
              <w:t>Primero.-</w:t>
            </w:r>
            <w:proofErr w:type="gramEnd"/>
            <w:r w:rsidRPr="00C5752E">
              <w:rPr>
                <w:sz w:val="18"/>
                <w:lang w:val="es-ES"/>
              </w:rPr>
              <w:t xml:space="preserve"> Que la entidad presenta solicitud de subvención al amparo de la convocatoria [indicar denominación completa y ejercicio], aportando la información correspondiente al Bloque A - Criterios generales de entidad.</w:t>
            </w:r>
          </w:p>
          <w:p w14:paraId="1DDD4F9A" w14:textId="77777777" w:rsidR="00835C51" w:rsidRPr="00C5752E" w:rsidRDefault="003C2F76" w:rsidP="00325E77">
            <w:pPr>
              <w:spacing w:after="20" w:line="240" w:lineRule="auto"/>
              <w:jc w:val="both"/>
              <w:rPr>
                <w:lang w:val="es-ES"/>
              </w:rPr>
            </w:pPr>
            <w:proofErr w:type="gramStart"/>
            <w:r w:rsidRPr="00C5752E">
              <w:rPr>
                <w:sz w:val="18"/>
                <w:lang w:val="es-ES"/>
              </w:rPr>
              <w:t>Segundo.-</w:t>
            </w:r>
            <w:proofErr w:type="gramEnd"/>
            <w:r w:rsidRPr="00C5752E">
              <w:rPr>
                <w:sz w:val="18"/>
                <w:lang w:val="es-ES"/>
              </w:rPr>
              <w:t xml:space="preserve"> Que todos los datos estructurados consignados en la solicitud, anexos, fichas y declaraciones vinculadas al Bloque A son ciertos, completos, trazables y se corresponden con la situación real de la entidad a la fecha de presentación.</w:t>
            </w:r>
          </w:p>
          <w:p w14:paraId="4E4392FF" w14:textId="77777777" w:rsidR="00835C51" w:rsidRPr="00C5752E" w:rsidRDefault="003C2F76" w:rsidP="00325E77">
            <w:pPr>
              <w:spacing w:after="20" w:line="240" w:lineRule="auto"/>
              <w:jc w:val="both"/>
              <w:rPr>
                <w:lang w:val="es-ES"/>
              </w:rPr>
            </w:pPr>
            <w:proofErr w:type="gramStart"/>
            <w:r w:rsidRPr="00C5752E">
              <w:rPr>
                <w:sz w:val="18"/>
                <w:lang w:val="es-ES"/>
              </w:rPr>
              <w:t>Tercero.-</w:t>
            </w:r>
            <w:proofErr w:type="gramEnd"/>
            <w:r w:rsidRPr="00C5752E">
              <w:rPr>
                <w:sz w:val="18"/>
                <w:lang w:val="es-ES"/>
              </w:rPr>
              <w:t xml:space="preserve"> Que la entidad dispone de la documentación justificativa de los extremos declarados o, en su caso, conoce y acepta que estos podrán ser verificados por el órgano instructor, la Comisión Técnica o los servicios municipales competentes mediante requerimiento, muestreo, consulta interna o cruce con registros y fuentes oficiales.</w:t>
            </w:r>
          </w:p>
          <w:p w14:paraId="116B287E" w14:textId="77777777" w:rsidR="00835C51" w:rsidRPr="00C5752E" w:rsidRDefault="003C2F76" w:rsidP="00325E77">
            <w:pPr>
              <w:spacing w:after="20" w:line="240" w:lineRule="auto"/>
              <w:jc w:val="both"/>
              <w:rPr>
                <w:lang w:val="es-ES"/>
              </w:rPr>
            </w:pPr>
            <w:proofErr w:type="gramStart"/>
            <w:r w:rsidRPr="00C5752E">
              <w:rPr>
                <w:sz w:val="18"/>
                <w:lang w:val="es-ES"/>
              </w:rPr>
              <w:t>Cuarto.-</w:t>
            </w:r>
            <w:proofErr w:type="gramEnd"/>
            <w:r w:rsidRPr="00C5752E">
              <w:rPr>
                <w:sz w:val="18"/>
                <w:lang w:val="es-ES"/>
              </w:rPr>
              <w:t xml:space="preserve"> Que la entidad se compromete a mantener la coherencia entre los datos declarados y la documentación acreditativa, así como a comunicar cualquier modificación relevante que afecte a la valoración del expediente.</w:t>
            </w:r>
          </w:p>
          <w:p w14:paraId="56FD13CF" w14:textId="77777777" w:rsidR="00835C51" w:rsidRPr="00C5752E" w:rsidRDefault="003C2F76" w:rsidP="00325E77">
            <w:pPr>
              <w:spacing w:after="20" w:line="240" w:lineRule="auto"/>
              <w:jc w:val="both"/>
              <w:rPr>
                <w:lang w:val="es-ES"/>
              </w:rPr>
            </w:pPr>
            <w:proofErr w:type="gramStart"/>
            <w:r w:rsidRPr="00C5752E">
              <w:rPr>
                <w:sz w:val="18"/>
                <w:lang w:val="es-ES"/>
              </w:rPr>
              <w:t>Quinto.-</w:t>
            </w:r>
            <w:proofErr w:type="gramEnd"/>
            <w:r w:rsidRPr="00C5752E">
              <w:rPr>
                <w:sz w:val="18"/>
                <w:lang w:val="es-ES"/>
              </w:rPr>
              <w:t xml:space="preserve"> Que conoce que la inexactitud, falsedad u omisión de carácter esencial en cualquier dato o manifestación podrá dar lugar a las consecuencias previstas en la normativa aplicable y en las bases de la convocatoria.</w:t>
            </w:r>
          </w:p>
          <w:p w14:paraId="45EDC238" w14:textId="77777777" w:rsidR="00835C51" w:rsidRPr="00C5752E" w:rsidRDefault="003C2F76" w:rsidP="00325E77">
            <w:pPr>
              <w:spacing w:after="20" w:line="240" w:lineRule="auto"/>
              <w:jc w:val="both"/>
              <w:rPr>
                <w:lang w:val="es-ES"/>
              </w:rPr>
            </w:pPr>
            <w:r w:rsidRPr="00C5752E">
              <w:rPr>
                <w:sz w:val="18"/>
                <w:lang w:val="es-ES"/>
              </w:rPr>
              <w:lastRenderedPageBreak/>
              <w:t>Y para que así conste, firma la presente declaración responsable en [LUGAR], a [FECHA].</w:t>
            </w:r>
          </w:p>
          <w:p w14:paraId="4D40A5E6" w14:textId="77777777" w:rsidR="00835C51" w:rsidRPr="00C5752E" w:rsidRDefault="003C2F76" w:rsidP="00325E77">
            <w:pPr>
              <w:spacing w:after="20" w:line="240" w:lineRule="auto"/>
              <w:jc w:val="both"/>
              <w:rPr>
                <w:lang w:val="es-ES"/>
              </w:rPr>
            </w:pPr>
            <w:r w:rsidRPr="00C5752E">
              <w:rPr>
                <w:sz w:val="18"/>
                <w:lang w:val="es-ES"/>
              </w:rPr>
              <w:t>Fdo.: [NOMBRE Y CARGO]</w:t>
            </w:r>
          </w:p>
        </w:tc>
      </w:tr>
    </w:tbl>
    <w:p w14:paraId="0093EF75" w14:textId="77777777" w:rsidR="00835C51" w:rsidRPr="00C5752E" w:rsidRDefault="00835C51" w:rsidP="00325E77">
      <w:pPr>
        <w:jc w:val="both"/>
        <w:rPr>
          <w:lang w:val="es-ES"/>
        </w:rPr>
      </w:pPr>
    </w:p>
    <w:p w14:paraId="46561B0B" w14:textId="77777777" w:rsidR="00835C51" w:rsidRPr="00C5752E" w:rsidRDefault="003C2F76" w:rsidP="00325E77">
      <w:pPr>
        <w:pStyle w:val="Ttulo2"/>
        <w:jc w:val="both"/>
        <w:rPr>
          <w:lang w:val="es-ES"/>
        </w:rPr>
      </w:pPr>
      <w:r w:rsidRPr="00C5752E">
        <w:rPr>
          <w:rFonts w:ascii="Arial" w:eastAsia="Arial" w:hAnsi="Arial"/>
          <w:lang w:val="es-ES"/>
        </w:rPr>
        <w:t>DOCUMENTO 1. Certificación/acta de secretaría de asamblea general del último ejercicio</w:t>
      </w:r>
    </w:p>
    <w:p w14:paraId="70585008" w14:textId="77777777" w:rsidR="00835C51" w:rsidRPr="00C5752E" w:rsidRDefault="003C2F76" w:rsidP="00325E77">
      <w:pPr>
        <w:pStyle w:val="Ttulo3"/>
        <w:spacing w:after="60"/>
        <w:jc w:val="both"/>
        <w:rPr>
          <w:lang w:val="es-ES"/>
        </w:rPr>
      </w:pPr>
      <w:r w:rsidRPr="00C5752E">
        <w:rPr>
          <w:rFonts w:ascii="Arial" w:eastAsia="Arial" w:hAnsi="Arial"/>
          <w:lang w:val="es-ES"/>
        </w:rPr>
        <w:t>Cobertura</w:t>
      </w:r>
    </w:p>
    <w:p w14:paraId="070342D0" w14:textId="77777777" w:rsidR="00835C51" w:rsidRPr="00C5752E" w:rsidRDefault="003C2F76" w:rsidP="00325E77">
      <w:pPr>
        <w:pStyle w:val="Textoindependiente"/>
        <w:jc w:val="both"/>
        <w:rPr>
          <w:lang w:val="es-ES"/>
        </w:rPr>
      </w:pPr>
      <w:r w:rsidRPr="00C5752E">
        <w:rPr>
          <w:lang w:val="es-ES"/>
        </w:rPr>
        <w:t>A1.B1</w:t>
      </w:r>
    </w:p>
    <w:p w14:paraId="2326DB70" w14:textId="77777777" w:rsidR="00835C51" w:rsidRPr="00C5752E" w:rsidRDefault="003C2F76" w:rsidP="00325E77">
      <w:pPr>
        <w:pStyle w:val="Ttulo3"/>
        <w:spacing w:after="60"/>
        <w:jc w:val="both"/>
        <w:rPr>
          <w:lang w:val="es-ES"/>
        </w:rPr>
      </w:pPr>
      <w:r w:rsidRPr="00C5752E">
        <w:rPr>
          <w:rFonts w:ascii="Arial" w:eastAsia="Arial" w:hAnsi="Arial"/>
          <w:lang w:val="es-ES"/>
        </w:rPr>
        <w:t>Finalidad</w:t>
      </w:r>
    </w:p>
    <w:p w14:paraId="24BD222B" w14:textId="77777777" w:rsidR="00835C51" w:rsidRPr="00C5752E" w:rsidRDefault="003C2F76" w:rsidP="00325E77">
      <w:pPr>
        <w:pStyle w:val="Textoindependiente"/>
        <w:jc w:val="both"/>
        <w:rPr>
          <w:lang w:val="es-ES"/>
        </w:rPr>
      </w:pPr>
      <w:r w:rsidRPr="00C5752E">
        <w:rPr>
          <w:lang w:val="es-ES"/>
        </w:rPr>
        <w:t>Acreditar que la asamblea ordinaria del último ejercicio se celebró efectivamente y que en ella se sometieron a aprobación las cuentas, la memoria y el proyecto deportivo.</w:t>
      </w:r>
    </w:p>
    <w:p w14:paraId="06D4943B" w14:textId="77777777" w:rsidR="00835C51" w:rsidRPr="00C5752E" w:rsidRDefault="003C2F76" w:rsidP="00325E77">
      <w:pPr>
        <w:pStyle w:val="Ttulo3"/>
        <w:spacing w:after="60"/>
        <w:jc w:val="both"/>
        <w:rPr>
          <w:lang w:val="es-ES"/>
        </w:rPr>
      </w:pPr>
      <w:r w:rsidRPr="00C5752E">
        <w:rPr>
          <w:rFonts w:ascii="Arial" w:eastAsia="Arial" w:hAnsi="Arial"/>
          <w:lang w:val="es-ES"/>
        </w:rPr>
        <w:t>Observaciones de uso</w:t>
      </w:r>
    </w:p>
    <w:p w14:paraId="24474F49" w14:textId="77777777" w:rsidR="00835C51" w:rsidRPr="00C5752E" w:rsidRDefault="003C2F76" w:rsidP="00325E77">
      <w:pPr>
        <w:pStyle w:val="Textoindependiente"/>
        <w:jc w:val="both"/>
        <w:rPr>
          <w:lang w:val="es-ES"/>
        </w:rPr>
      </w:pPr>
      <w:r w:rsidRPr="00C5752E">
        <w:rPr>
          <w:lang w:val="es-ES"/>
        </w:rPr>
        <w:t>Se recomienda aportar certificación expedida por la secretaría de la entidad con el visto bueno de la presidencia, por ser el formato más homogéneo y fácil de verificar.</w:t>
      </w:r>
    </w:p>
    <w:p w14:paraId="5EB971AB" w14:textId="77777777" w:rsidR="00835C51" w:rsidRPr="00C5752E" w:rsidRDefault="003C2F76" w:rsidP="00325E77">
      <w:pPr>
        <w:pStyle w:val="Ttulo3"/>
        <w:spacing w:after="60"/>
        <w:jc w:val="both"/>
        <w:rPr>
          <w:lang w:val="es-ES"/>
        </w:rPr>
      </w:pPr>
      <w:r w:rsidRPr="00C5752E">
        <w:rPr>
          <w:rFonts w:ascii="Arial" w:eastAsia="Arial" w:hAnsi="Arial"/>
          <w:lang w:val="es-ES"/>
        </w:rPr>
        <w:t>Contenido mínimo recomendado</w:t>
      </w:r>
    </w:p>
    <w:p w14:paraId="0B4A9846" w14:textId="77777777" w:rsidR="00835C51" w:rsidRPr="00C5752E" w:rsidRDefault="003C2F76" w:rsidP="00325E77">
      <w:pPr>
        <w:pStyle w:val="Listaconvietas"/>
        <w:ind w:left="170"/>
        <w:jc w:val="both"/>
        <w:rPr>
          <w:lang w:val="es-ES"/>
        </w:rPr>
      </w:pPr>
      <w:r w:rsidRPr="00C5752E">
        <w:rPr>
          <w:lang w:val="es-ES"/>
        </w:rPr>
        <w:t>Fecha y lugar de celebración de la asamblea.</w:t>
      </w:r>
    </w:p>
    <w:p w14:paraId="47C05F2A" w14:textId="77777777" w:rsidR="00835C51" w:rsidRPr="00C5752E" w:rsidRDefault="003C2F76" w:rsidP="00325E77">
      <w:pPr>
        <w:pStyle w:val="Listaconvietas"/>
        <w:ind w:left="170"/>
        <w:jc w:val="both"/>
        <w:rPr>
          <w:lang w:val="es-ES"/>
        </w:rPr>
      </w:pPr>
      <w:r w:rsidRPr="00C5752E">
        <w:rPr>
          <w:lang w:val="es-ES"/>
        </w:rPr>
        <w:t>Indicación de que se trata de asamblea ordinaria del último ejercicio.</w:t>
      </w:r>
    </w:p>
    <w:p w14:paraId="3A0FAEC4" w14:textId="77777777" w:rsidR="00835C51" w:rsidRPr="00C5752E" w:rsidRDefault="003C2F76" w:rsidP="00325E77">
      <w:pPr>
        <w:pStyle w:val="Listaconvietas"/>
        <w:ind w:left="170"/>
        <w:jc w:val="both"/>
        <w:rPr>
          <w:lang w:val="es-ES"/>
        </w:rPr>
      </w:pPr>
      <w:r w:rsidRPr="00C5752E">
        <w:rPr>
          <w:lang w:val="es-ES"/>
        </w:rPr>
        <w:t>Relación de acuerdos adoptados: aprobación de cuentas, memoria y proyecto deportivo.</w:t>
      </w:r>
    </w:p>
    <w:p w14:paraId="06B06D3F" w14:textId="77777777" w:rsidR="00835C51" w:rsidRPr="00C5752E" w:rsidRDefault="003C2F76" w:rsidP="00325E77">
      <w:pPr>
        <w:pStyle w:val="Listaconvietas"/>
        <w:ind w:left="170"/>
        <w:jc w:val="both"/>
        <w:rPr>
          <w:lang w:val="es-ES"/>
        </w:rPr>
      </w:pPr>
      <w:r w:rsidRPr="00C5752E">
        <w:rPr>
          <w:lang w:val="es-ES"/>
        </w:rPr>
        <w:t>Referencia al acta original custodiada por la entidad.</w:t>
      </w:r>
    </w:p>
    <w:p w14:paraId="395BCDC6" w14:textId="77777777" w:rsidR="00835C51" w:rsidRPr="00C5752E" w:rsidRDefault="003C2F76" w:rsidP="00325E77">
      <w:pPr>
        <w:pStyle w:val="Listaconvietas"/>
        <w:ind w:left="170"/>
        <w:jc w:val="both"/>
        <w:rPr>
          <w:lang w:val="es-ES"/>
        </w:rPr>
      </w:pPr>
      <w:r w:rsidRPr="00C5752E">
        <w:rPr>
          <w:lang w:val="es-ES"/>
        </w:rPr>
        <w:t>Firma de secretaría y visto bueno de presidencia.</w:t>
      </w:r>
    </w:p>
    <w:p w14:paraId="11F1EE23" w14:textId="77777777" w:rsidR="00835C51" w:rsidRPr="00C5752E" w:rsidRDefault="003C2F76" w:rsidP="00325E77">
      <w:pPr>
        <w:pStyle w:val="Ttulo3"/>
        <w:spacing w:after="60"/>
        <w:jc w:val="both"/>
        <w:rPr>
          <w:lang w:val="es-ES"/>
        </w:rPr>
      </w:pPr>
      <w:r w:rsidRPr="00C5752E">
        <w:rPr>
          <w:rFonts w:ascii="Arial" w:eastAsia="Arial" w:hAnsi="Arial"/>
          <w:lang w:val="es-ES"/>
        </w:rPr>
        <w:t>Modelo orientativo</w:t>
      </w:r>
    </w:p>
    <w:tbl>
      <w:tblPr>
        <w:tblW w:w="0" w:type="auto"/>
        <w:jc w:val="center"/>
        <w:tblBorders>
          <w:top w:val="nil"/>
          <w:left w:val="nil"/>
          <w:bottom w:val="nil"/>
          <w:right w:val="nil"/>
          <w:insideH w:val="nil"/>
          <w:insideV w:val="nil"/>
        </w:tblBorders>
        <w:tblLayout w:type="fixed"/>
        <w:tblLook w:val="04A0" w:firstRow="1" w:lastRow="0" w:firstColumn="1" w:lastColumn="0" w:noHBand="0" w:noVBand="1"/>
      </w:tblPr>
      <w:tblGrid>
        <w:gridCol w:w="8391"/>
      </w:tblGrid>
      <w:tr w:rsidR="00835C51" w:rsidRPr="00C5752E" w14:paraId="19B64C4E" w14:textId="77777777">
        <w:trPr>
          <w:jc w:val="center"/>
        </w:trPr>
        <w:tc>
          <w:tcPr>
            <w:tcW w:w="8391" w:type="dxa"/>
            <w:tcBorders>
              <w:top w:val="single" w:sz="6" w:space="0" w:color="CFDAE5"/>
              <w:left w:val="single" w:sz="6" w:space="0" w:color="CFDAE5"/>
              <w:bottom w:val="single" w:sz="6" w:space="0" w:color="CFDAE5"/>
              <w:right w:val="single" w:sz="6" w:space="0" w:color="CFDAE5"/>
            </w:tcBorders>
            <w:shd w:val="clear" w:color="auto" w:fill="F7FAFC"/>
            <w:tcMar>
              <w:top w:w="100" w:type="dxa"/>
              <w:left w:w="120" w:type="dxa"/>
              <w:bottom w:w="100" w:type="dxa"/>
              <w:right w:w="120" w:type="dxa"/>
            </w:tcMar>
          </w:tcPr>
          <w:p w14:paraId="094979F4" w14:textId="77777777" w:rsidR="00835C51" w:rsidRPr="00C5752E" w:rsidRDefault="003C2F76" w:rsidP="00325E77">
            <w:pPr>
              <w:spacing w:after="20" w:line="240" w:lineRule="auto"/>
              <w:jc w:val="both"/>
              <w:rPr>
                <w:lang w:val="es-ES"/>
              </w:rPr>
            </w:pPr>
            <w:r w:rsidRPr="00C5752E">
              <w:rPr>
                <w:b/>
                <w:color w:val="1F4E79"/>
                <w:sz w:val="18"/>
                <w:lang w:val="es-ES"/>
              </w:rPr>
              <w:t>MODELO ORIENTATIVO</w:t>
            </w:r>
          </w:p>
          <w:p w14:paraId="62D832D2" w14:textId="77777777" w:rsidR="00835C51" w:rsidRPr="00C5752E" w:rsidRDefault="003C2F76" w:rsidP="00325E77">
            <w:pPr>
              <w:spacing w:after="20" w:line="240" w:lineRule="auto"/>
              <w:jc w:val="both"/>
              <w:rPr>
                <w:lang w:val="es-ES"/>
              </w:rPr>
            </w:pPr>
            <w:r w:rsidRPr="00C5752E">
              <w:rPr>
                <w:b/>
                <w:color w:val="1F4E79"/>
                <w:sz w:val="18"/>
                <w:lang w:val="es-ES"/>
              </w:rPr>
              <w:t>CERTIFICACIÓN DE SECRETARÍA</w:t>
            </w:r>
          </w:p>
          <w:p w14:paraId="1B229070" w14:textId="77777777" w:rsidR="00835C51" w:rsidRPr="00C5752E" w:rsidRDefault="003C2F76" w:rsidP="00325E77">
            <w:pPr>
              <w:spacing w:after="20" w:line="240" w:lineRule="auto"/>
              <w:jc w:val="both"/>
              <w:rPr>
                <w:lang w:val="es-ES"/>
              </w:rPr>
            </w:pPr>
            <w:r w:rsidRPr="00C5752E">
              <w:rPr>
                <w:sz w:val="18"/>
                <w:lang w:val="es-ES"/>
              </w:rPr>
              <w:t>D./Dña. [NOMBRE Y APELLIDOS], secretario/a de la entidad [DENOMINACIÓN], con NIF [_____],</w:t>
            </w:r>
          </w:p>
          <w:p w14:paraId="180BCC9E" w14:textId="77777777" w:rsidR="00835C51" w:rsidRPr="00C5752E" w:rsidRDefault="003C2F76" w:rsidP="00325E77">
            <w:pPr>
              <w:spacing w:after="20" w:line="240" w:lineRule="auto"/>
              <w:jc w:val="both"/>
              <w:rPr>
                <w:lang w:val="es-ES"/>
              </w:rPr>
            </w:pPr>
            <w:r w:rsidRPr="00C5752E">
              <w:rPr>
                <w:sz w:val="18"/>
                <w:lang w:val="es-ES"/>
              </w:rPr>
              <w:t>CERTIFICA:</w:t>
            </w:r>
          </w:p>
          <w:p w14:paraId="17B57828" w14:textId="77777777" w:rsidR="00835C51" w:rsidRPr="00C5752E" w:rsidRDefault="003C2F76" w:rsidP="00325E77">
            <w:pPr>
              <w:spacing w:after="20" w:line="240" w:lineRule="auto"/>
              <w:jc w:val="both"/>
              <w:rPr>
                <w:lang w:val="es-ES"/>
              </w:rPr>
            </w:pPr>
            <w:r w:rsidRPr="00C5752E">
              <w:rPr>
                <w:sz w:val="18"/>
                <w:lang w:val="es-ES"/>
              </w:rPr>
              <w:t>Que la Asamblea General Ordinaria correspondiente al ejercicio [AÑO] se celebró el día [FECHA], en [LUGAR / modalidad presencial o telemática], previa convocatoria realizada conforme a los estatutos de la entidad.</w:t>
            </w:r>
          </w:p>
          <w:p w14:paraId="27CF5732" w14:textId="77777777" w:rsidR="00835C51" w:rsidRPr="00C5752E" w:rsidRDefault="003C2F76" w:rsidP="00325E77">
            <w:pPr>
              <w:spacing w:after="20" w:line="240" w:lineRule="auto"/>
              <w:jc w:val="both"/>
              <w:rPr>
                <w:lang w:val="es-ES"/>
              </w:rPr>
            </w:pPr>
            <w:r w:rsidRPr="00C5752E">
              <w:rPr>
                <w:sz w:val="18"/>
                <w:lang w:val="es-ES"/>
              </w:rPr>
              <w:t>Que en el orden del día figuraban, entre otros, los siguientes puntos:</w:t>
            </w:r>
          </w:p>
          <w:p w14:paraId="5850E9A3" w14:textId="77777777" w:rsidR="00835C51" w:rsidRPr="00C5752E" w:rsidRDefault="003C2F76" w:rsidP="00325E77">
            <w:pPr>
              <w:spacing w:after="20" w:line="240" w:lineRule="auto"/>
              <w:jc w:val="both"/>
              <w:rPr>
                <w:lang w:val="es-ES"/>
              </w:rPr>
            </w:pPr>
            <w:r w:rsidRPr="00C5752E">
              <w:rPr>
                <w:sz w:val="18"/>
                <w:lang w:val="es-ES"/>
              </w:rPr>
              <w:t>- Examen y, en su caso, aprobación de las cuentas anuales del ejercicio [AÑO].</w:t>
            </w:r>
          </w:p>
          <w:p w14:paraId="331FEF34" w14:textId="77777777" w:rsidR="00835C51" w:rsidRPr="00C5752E" w:rsidRDefault="003C2F76" w:rsidP="00325E77">
            <w:pPr>
              <w:spacing w:after="20" w:line="240" w:lineRule="auto"/>
              <w:jc w:val="both"/>
              <w:rPr>
                <w:lang w:val="es-ES"/>
              </w:rPr>
            </w:pPr>
            <w:r w:rsidRPr="00C5752E">
              <w:rPr>
                <w:sz w:val="18"/>
                <w:lang w:val="es-ES"/>
              </w:rPr>
              <w:t>- Presentación y aprobación de la memoria de actividades correspondiente al ejercicio [AÑO].</w:t>
            </w:r>
          </w:p>
          <w:p w14:paraId="6B286153" w14:textId="77777777" w:rsidR="00835C51" w:rsidRPr="00C5752E" w:rsidRDefault="003C2F76" w:rsidP="00325E77">
            <w:pPr>
              <w:spacing w:after="20" w:line="240" w:lineRule="auto"/>
              <w:jc w:val="both"/>
              <w:rPr>
                <w:lang w:val="es-ES"/>
              </w:rPr>
            </w:pPr>
            <w:r w:rsidRPr="00C5752E">
              <w:rPr>
                <w:sz w:val="18"/>
                <w:lang w:val="es-ES"/>
              </w:rPr>
              <w:t>- Presentación y aprobación del proyecto deportivo / programación deportiva correspondiente al ejercicio [AÑO o TEMPORADA].</w:t>
            </w:r>
          </w:p>
          <w:p w14:paraId="072A9947" w14:textId="77777777" w:rsidR="00835C51" w:rsidRPr="00C5752E" w:rsidRDefault="003C2F76" w:rsidP="00325E77">
            <w:pPr>
              <w:spacing w:after="20" w:line="240" w:lineRule="auto"/>
              <w:jc w:val="both"/>
              <w:rPr>
                <w:lang w:val="es-ES"/>
              </w:rPr>
            </w:pPr>
            <w:r w:rsidRPr="00C5752E">
              <w:rPr>
                <w:sz w:val="18"/>
                <w:lang w:val="es-ES"/>
              </w:rPr>
              <w:t>Que los anteriores extremos fueron efectivamente tratados y aprobados por la Asamblea General, según consta en el acta levantada al efecto, que obra en el libro de actas de la entidad.</w:t>
            </w:r>
          </w:p>
          <w:p w14:paraId="0846F078" w14:textId="77777777" w:rsidR="00835C51" w:rsidRPr="00C5752E" w:rsidRDefault="003C2F76" w:rsidP="00325E77">
            <w:pPr>
              <w:spacing w:after="20" w:line="240" w:lineRule="auto"/>
              <w:jc w:val="both"/>
              <w:rPr>
                <w:lang w:val="es-ES"/>
              </w:rPr>
            </w:pPr>
            <w:r w:rsidRPr="00C5752E">
              <w:rPr>
                <w:sz w:val="18"/>
                <w:lang w:val="es-ES"/>
              </w:rPr>
              <w:t>Y para que conste a los efectos de su aportación al expediente de subvención, expido la presente certificación en [LUGAR], a [FECHA].</w:t>
            </w:r>
          </w:p>
          <w:p w14:paraId="2483DD7F" w14:textId="77777777" w:rsidR="00835C51" w:rsidRPr="00C5752E" w:rsidRDefault="003C2F76" w:rsidP="00325E77">
            <w:pPr>
              <w:spacing w:after="20" w:line="240" w:lineRule="auto"/>
              <w:jc w:val="both"/>
              <w:rPr>
                <w:lang w:val="es-ES"/>
              </w:rPr>
            </w:pPr>
            <w:r w:rsidRPr="00C5752E">
              <w:rPr>
                <w:sz w:val="18"/>
                <w:lang w:val="es-ES"/>
              </w:rPr>
              <w:t xml:space="preserve">El/La </w:t>
            </w:r>
            <w:proofErr w:type="gramStart"/>
            <w:r w:rsidRPr="00C5752E">
              <w:rPr>
                <w:sz w:val="18"/>
                <w:lang w:val="es-ES"/>
              </w:rPr>
              <w:t>Secretario</w:t>
            </w:r>
            <w:proofErr w:type="gramEnd"/>
            <w:r w:rsidRPr="00C5752E">
              <w:rPr>
                <w:sz w:val="18"/>
                <w:lang w:val="es-ES"/>
              </w:rPr>
              <w:t>/a [FIRMA]</w:t>
            </w:r>
          </w:p>
          <w:p w14:paraId="71D529ED" w14:textId="77777777" w:rsidR="00835C51" w:rsidRPr="00C5752E" w:rsidRDefault="003C2F76" w:rsidP="00325E77">
            <w:pPr>
              <w:spacing w:after="20" w:line="240" w:lineRule="auto"/>
              <w:jc w:val="both"/>
              <w:rPr>
                <w:lang w:val="es-ES"/>
              </w:rPr>
            </w:pPr>
            <w:r w:rsidRPr="00C5752E">
              <w:rPr>
                <w:sz w:val="18"/>
                <w:lang w:val="es-ES"/>
              </w:rPr>
              <w:t>V.º B.º La Presidencia [FIRMA]</w:t>
            </w:r>
          </w:p>
        </w:tc>
      </w:tr>
    </w:tbl>
    <w:p w14:paraId="019A12B3" w14:textId="77777777" w:rsidR="00835C51" w:rsidRPr="00C5752E" w:rsidRDefault="00835C51" w:rsidP="00325E77">
      <w:pPr>
        <w:jc w:val="both"/>
        <w:rPr>
          <w:lang w:val="es-ES"/>
        </w:rPr>
      </w:pPr>
    </w:p>
    <w:p w14:paraId="0ECBFFA6" w14:textId="77777777" w:rsidR="00835C51" w:rsidRPr="00C5752E" w:rsidRDefault="003C2F76" w:rsidP="00325E77">
      <w:pPr>
        <w:pStyle w:val="Ttulo2"/>
        <w:jc w:val="both"/>
        <w:rPr>
          <w:lang w:val="es-ES"/>
        </w:rPr>
      </w:pPr>
      <w:r w:rsidRPr="00C5752E">
        <w:rPr>
          <w:rFonts w:ascii="Arial" w:eastAsia="Arial" w:hAnsi="Arial"/>
          <w:lang w:val="es-ES"/>
        </w:rPr>
        <w:t>DOCUMENTO 2. Certificación o extracto de actas de reuniones del órgano de dirección del último ejercicio</w:t>
      </w:r>
    </w:p>
    <w:p w14:paraId="431B33A2" w14:textId="77777777" w:rsidR="00835C51" w:rsidRPr="00C5752E" w:rsidRDefault="003C2F76" w:rsidP="00325E77">
      <w:pPr>
        <w:pStyle w:val="Ttulo3"/>
        <w:spacing w:after="60"/>
        <w:jc w:val="both"/>
        <w:rPr>
          <w:lang w:val="es-ES"/>
        </w:rPr>
      </w:pPr>
      <w:r w:rsidRPr="00C5752E">
        <w:rPr>
          <w:rFonts w:ascii="Arial" w:eastAsia="Arial" w:hAnsi="Arial"/>
          <w:lang w:val="es-ES"/>
        </w:rPr>
        <w:t>Cobertura</w:t>
      </w:r>
    </w:p>
    <w:p w14:paraId="0598B944" w14:textId="77777777" w:rsidR="00835C51" w:rsidRPr="00C5752E" w:rsidRDefault="003C2F76" w:rsidP="00325E77">
      <w:pPr>
        <w:pStyle w:val="Textoindependiente"/>
        <w:jc w:val="both"/>
        <w:rPr>
          <w:lang w:val="es-ES"/>
        </w:rPr>
      </w:pPr>
      <w:r w:rsidRPr="00C5752E">
        <w:rPr>
          <w:lang w:val="es-ES"/>
        </w:rPr>
        <w:t>A1.B2</w:t>
      </w:r>
    </w:p>
    <w:p w14:paraId="4F0814AF" w14:textId="77777777" w:rsidR="00835C51" w:rsidRPr="00C5752E" w:rsidRDefault="003C2F76" w:rsidP="00325E77">
      <w:pPr>
        <w:pStyle w:val="Ttulo3"/>
        <w:spacing w:after="60"/>
        <w:jc w:val="both"/>
        <w:rPr>
          <w:lang w:val="es-ES"/>
        </w:rPr>
      </w:pPr>
      <w:r w:rsidRPr="00C5752E">
        <w:rPr>
          <w:rFonts w:ascii="Arial" w:eastAsia="Arial" w:hAnsi="Arial"/>
          <w:lang w:val="es-ES"/>
        </w:rPr>
        <w:t>Finalidad</w:t>
      </w:r>
    </w:p>
    <w:p w14:paraId="040E5325" w14:textId="77777777" w:rsidR="00835C51" w:rsidRPr="00C5752E" w:rsidRDefault="003C2F76" w:rsidP="00325E77">
      <w:pPr>
        <w:pStyle w:val="Textoindependiente"/>
        <w:jc w:val="both"/>
        <w:rPr>
          <w:lang w:val="es-ES"/>
        </w:rPr>
      </w:pPr>
      <w:r w:rsidRPr="00C5752E">
        <w:rPr>
          <w:lang w:val="es-ES"/>
        </w:rPr>
        <w:t>Acreditar la celebración de reuniones del órgano de dirección en el último ejercicio y permitir el cómputo conforme al subcriterio correspondiente.</w:t>
      </w:r>
    </w:p>
    <w:p w14:paraId="3498768D" w14:textId="77777777" w:rsidR="00835C51" w:rsidRPr="00C5752E" w:rsidRDefault="003C2F76" w:rsidP="00325E77">
      <w:pPr>
        <w:pStyle w:val="Ttulo3"/>
        <w:spacing w:after="60"/>
        <w:jc w:val="both"/>
        <w:rPr>
          <w:lang w:val="es-ES"/>
        </w:rPr>
      </w:pPr>
      <w:r w:rsidRPr="00C5752E">
        <w:rPr>
          <w:rFonts w:ascii="Arial" w:eastAsia="Arial" w:hAnsi="Arial"/>
          <w:lang w:val="es-ES"/>
        </w:rPr>
        <w:lastRenderedPageBreak/>
        <w:t>Observaciones de uso</w:t>
      </w:r>
    </w:p>
    <w:p w14:paraId="5808DD55" w14:textId="77777777" w:rsidR="00835C51" w:rsidRPr="00C5752E" w:rsidRDefault="003C2F76" w:rsidP="00325E77">
      <w:pPr>
        <w:pStyle w:val="Textoindependiente"/>
        <w:jc w:val="both"/>
        <w:rPr>
          <w:lang w:val="es-ES"/>
        </w:rPr>
      </w:pPr>
      <w:r w:rsidRPr="00C5752E">
        <w:rPr>
          <w:lang w:val="es-ES"/>
        </w:rPr>
        <w:t>Puede presentarse mediante certificación-resumen o mediante extracto literal de las actas. A efectos de estandarización se propone certificación de sesiones celebradas.</w:t>
      </w:r>
    </w:p>
    <w:p w14:paraId="671FE51C" w14:textId="77777777" w:rsidR="00835C51" w:rsidRPr="00C5752E" w:rsidRDefault="003C2F76" w:rsidP="00325E77">
      <w:pPr>
        <w:pStyle w:val="Ttulo3"/>
        <w:spacing w:after="60"/>
        <w:jc w:val="both"/>
        <w:rPr>
          <w:lang w:val="es-ES"/>
        </w:rPr>
      </w:pPr>
      <w:r w:rsidRPr="00C5752E">
        <w:rPr>
          <w:rFonts w:ascii="Arial" w:eastAsia="Arial" w:hAnsi="Arial"/>
          <w:lang w:val="es-ES"/>
        </w:rPr>
        <w:t>Contenido mínimo recomendado</w:t>
      </w:r>
    </w:p>
    <w:p w14:paraId="4DA55E34" w14:textId="77777777" w:rsidR="00835C51" w:rsidRPr="00C5752E" w:rsidRDefault="003C2F76" w:rsidP="00325E77">
      <w:pPr>
        <w:pStyle w:val="Listaconvietas"/>
        <w:ind w:left="170"/>
        <w:jc w:val="both"/>
        <w:rPr>
          <w:lang w:val="es-ES"/>
        </w:rPr>
      </w:pPr>
      <w:r w:rsidRPr="00C5752E">
        <w:rPr>
          <w:lang w:val="es-ES"/>
        </w:rPr>
        <w:t>Identificación del órgano de dirección.</w:t>
      </w:r>
    </w:p>
    <w:p w14:paraId="5C1BD478" w14:textId="77777777" w:rsidR="00835C51" w:rsidRPr="00C5752E" w:rsidRDefault="003C2F76" w:rsidP="00325E77">
      <w:pPr>
        <w:pStyle w:val="Listaconvietas"/>
        <w:ind w:left="170"/>
        <w:jc w:val="both"/>
        <w:rPr>
          <w:lang w:val="es-ES"/>
        </w:rPr>
      </w:pPr>
      <w:r w:rsidRPr="00C5752E">
        <w:rPr>
          <w:lang w:val="es-ES"/>
        </w:rPr>
        <w:t>Número de reuniones celebradas durante el ejercicio.</w:t>
      </w:r>
    </w:p>
    <w:p w14:paraId="32B2E8CB" w14:textId="77777777" w:rsidR="00835C51" w:rsidRPr="00C5752E" w:rsidRDefault="003C2F76" w:rsidP="00325E77">
      <w:pPr>
        <w:pStyle w:val="Listaconvietas"/>
        <w:ind w:left="170"/>
        <w:jc w:val="both"/>
        <w:rPr>
          <w:lang w:val="es-ES"/>
        </w:rPr>
      </w:pPr>
      <w:r w:rsidRPr="00C5752E">
        <w:rPr>
          <w:lang w:val="es-ES"/>
        </w:rPr>
        <w:t>Fechas de celebración y referencia básica al orden del día.</w:t>
      </w:r>
    </w:p>
    <w:p w14:paraId="14998E7D" w14:textId="77777777" w:rsidR="00835C51" w:rsidRPr="00C5752E" w:rsidRDefault="003C2F76" w:rsidP="00325E77">
      <w:pPr>
        <w:pStyle w:val="Listaconvietas"/>
        <w:ind w:left="170"/>
        <w:jc w:val="both"/>
        <w:rPr>
          <w:lang w:val="es-ES"/>
        </w:rPr>
      </w:pPr>
      <w:r w:rsidRPr="00C5752E">
        <w:rPr>
          <w:lang w:val="es-ES"/>
        </w:rPr>
        <w:t>Manifestación de que las actas obran en poder de la entidad.</w:t>
      </w:r>
    </w:p>
    <w:p w14:paraId="61FC039C" w14:textId="77777777" w:rsidR="00835C51" w:rsidRPr="00C5752E" w:rsidRDefault="003C2F76" w:rsidP="00325E77">
      <w:pPr>
        <w:pStyle w:val="Listaconvietas"/>
        <w:ind w:left="170"/>
        <w:jc w:val="both"/>
        <w:rPr>
          <w:lang w:val="es-ES"/>
        </w:rPr>
      </w:pPr>
      <w:r w:rsidRPr="00C5752E">
        <w:rPr>
          <w:lang w:val="es-ES"/>
        </w:rPr>
        <w:t>Firma de secretaría y visto bueno de presidencia.</w:t>
      </w:r>
    </w:p>
    <w:p w14:paraId="1C236C56" w14:textId="77777777" w:rsidR="00835C51" w:rsidRPr="00C5752E" w:rsidRDefault="003C2F76" w:rsidP="00325E77">
      <w:pPr>
        <w:pStyle w:val="Ttulo3"/>
        <w:spacing w:after="60"/>
        <w:jc w:val="both"/>
        <w:rPr>
          <w:lang w:val="es-ES"/>
        </w:rPr>
      </w:pPr>
      <w:r w:rsidRPr="00C5752E">
        <w:rPr>
          <w:rFonts w:ascii="Arial" w:eastAsia="Arial" w:hAnsi="Arial"/>
          <w:lang w:val="es-ES"/>
        </w:rPr>
        <w:t>Modelo orientativo</w:t>
      </w:r>
    </w:p>
    <w:tbl>
      <w:tblPr>
        <w:tblW w:w="0" w:type="auto"/>
        <w:jc w:val="center"/>
        <w:tblBorders>
          <w:top w:val="nil"/>
          <w:left w:val="nil"/>
          <w:bottom w:val="nil"/>
          <w:right w:val="nil"/>
          <w:insideH w:val="nil"/>
          <w:insideV w:val="nil"/>
        </w:tblBorders>
        <w:tblLayout w:type="fixed"/>
        <w:tblLook w:val="04A0" w:firstRow="1" w:lastRow="0" w:firstColumn="1" w:lastColumn="0" w:noHBand="0" w:noVBand="1"/>
      </w:tblPr>
      <w:tblGrid>
        <w:gridCol w:w="8391"/>
      </w:tblGrid>
      <w:tr w:rsidR="00835C51" w:rsidRPr="00C5752E" w14:paraId="6D050D0B" w14:textId="77777777">
        <w:trPr>
          <w:jc w:val="center"/>
        </w:trPr>
        <w:tc>
          <w:tcPr>
            <w:tcW w:w="8391" w:type="dxa"/>
            <w:tcBorders>
              <w:top w:val="single" w:sz="6" w:space="0" w:color="CFDAE5"/>
              <w:left w:val="single" w:sz="6" w:space="0" w:color="CFDAE5"/>
              <w:bottom w:val="single" w:sz="6" w:space="0" w:color="CFDAE5"/>
              <w:right w:val="single" w:sz="6" w:space="0" w:color="CFDAE5"/>
            </w:tcBorders>
            <w:shd w:val="clear" w:color="auto" w:fill="F7FAFC"/>
            <w:tcMar>
              <w:top w:w="100" w:type="dxa"/>
              <w:left w:w="120" w:type="dxa"/>
              <w:bottom w:w="100" w:type="dxa"/>
              <w:right w:w="120" w:type="dxa"/>
            </w:tcMar>
          </w:tcPr>
          <w:p w14:paraId="15FFF1F7" w14:textId="77777777" w:rsidR="00835C51" w:rsidRPr="00C5752E" w:rsidRDefault="003C2F76" w:rsidP="00325E77">
            <w:pPr>
              <w:spacing w:after="20" w:line="240" w:lineRule="auto"/>
              <w:jc w:val="both"/>
              <w:rPr>
                <w:lang w:val="es-ES"/>
              </w:rPr>
            </w:pPr>
            <w:r w:rsidRPr="00C5752E">
              <w:rPr>
                <w:b/>
                <w:color w:val="1F4E79"/>
                <w:sz w:val="18"/>
                <w:lang w:val="es-ES"/>
              </w:rPr>
              <w:t>MODELO ORIENTATIVO</w:t>
            </w:r>
          </w:p>
          <w:p w14:paraId="16F25897" w14:textId="77777777" w:rsidR="00835C51" w:rsidRPr="00C5752E" w:rsidRDefault="003C2F76" w:rsidP="00325E77">
            <w:pPr>
              <w:spacing w:after="20" w:line="240" w:lineRule="auto"/>
              <w:jc w:val="both"/>
              <w:rPr>
                <w:lang w:val="es-ES"/>
              </w:rPr>
            </w:pPr>
            <w:r w:rsidRPr="00C5752E">
              <w:rPr>
                <w:b/>
                <w:color w:val="1F4E79"/>
                <w:sz w:val="18"/>
                <w:lang w:val="es-ES"/>
              </w:rPr>
              <w:t>CERTIFICACIÓN DE REUNIONES DEL ÓRGANO DE DIRECCIÓN</w:t>
            </w:r>
          </w:p>
          <w:p w14:paraId="6A3D53BF" w14:textId="77777777" w:rsidR="00835C51" w:rsidRPr="00C5752E" w:rsidRDefault="003C2F76" w:rsidP="00325E77">
            <w:pPr>
              <w:spacing w:after="20" w:line="240" w:lineRule="auto"/>
              <w:jc w:val="both"/>
              <w:rPr>
                <w:lang w:val="es-ES"/>
              </w:rPr>
            </w:pPr>
            <w:r w:rsidRPr="00C5752E">
              <w:rPr>
                <w:sz w:val="18"/>
                <w:lang w:val="es-ES"/>
              </w:rPr>
              <w:t>D./Dña. [NOMBRE], secretario/a de [DENOMINACIÓN DE LA ENTIDAD],</w:t>
            </w:r>
          </w:p>
          <w:p w14:paraId="4DC2BDBF" w14:textId="77777777" w:rsidR="00835C51" w:rsidRPr="00C5752E" w:rsidRDefault="003C2F76" w:rsidP="00325E77">
            <w:pPr>
              <w:spacing w:after="20" w:line="240" w:lineRule="auto"/>
              <w:jc w:val="both"/>
              <w:rPr>
                <w:lang w:val="es-ES"/>
              </w:rPr>
            </w:pPr>
            <w:r w:rsidRPr="00C5752E">
              <w:rPr>
                <w:sz w:val="18"/>
                <w:lang w:val="es-ES"/>
              </w:rPr>
              <w:t>CERTIFICA:</w:t>
            </w:r>
          </w:p>
          <w:p w14:paraId="42F62FCA" w14:textId="77777777" w:rsidR="00835C51" w:rsidRPr="00C5752E" w:rsidRDefault="003C2F76" w:rsidP="00325E77">
            <w:pPr>
              <w:spacing w:after="20" w:line="240" w:lineRule="auto"/>
              <w:jc w:val="both"/>
              <w:rPr>
                <w:lang w:val="es-ES"/>
              </w:rPr>
            </w:pPr>
            <w:r w:rsidRPr="00C5752E">
              <w:rPr>
                <w:sz w:val="18"/>
                <w:lang w:val="es-ES"/>
              </w:rPr>
              <w:t>Que durante el ejercicio [AÑO] el órgano de dirección de la entidad [Junta Directiva / Comisión Ejecutiva / órgano equivalente] celebró las siguientes reuniones formalmente convocadas:</w:t>
            </w:r>
          </w:p>
          <w:p w14:paraId="79942555" w14:textId="77777777" w:rsidR="00835C51" w:rsidRPr="00C5752E" w:rsidRDefault="003C2F76" w:rsidP="00325E77">
            <w:pPr>
              <w:spacing w:after="20" w:line="240" w:lineRule="auto"/>
              <w:jc w:val="both"/>
              <w:rPr>
                <w:lang w:val="es-ES"/>
              </w:rPr>
            </w:pPr>
            <w:r w:rsidRPr="00C5752E">
              <w:rPr>
                <w:sz w:val="18"/>
                <w:lang w:val="es-ES"/>
              </w:rPr>
              <w:t>1. Sesión de fecha [FECHA 1]. Principales asuntos incluidos en el orden del día: [____].</w:t>
            </w:r>
          </w:p>
          <w:p w14:paraId="43691C9F" w14:textId="77777777" w:rsidR="00835C51" w:rsidRPr="00C5752E" w:rsidRDefault="003C2F76" w:rsidP="00325E77">
            <w:pPr>
              <w:spacing w:after="20" w:line="240" w:lineRule="auto"/>
              <w:jc w:val="both"/>
              <w:rPr>
                <w:lang w:val="es-ES"/>
              </w:rPr>
            </w:pPr>
            <w:r w:rsidRPr="00C5752E">
              <w:rPr>
                <w:sz w:val="18"/>
                <w:lang w:val="es-ES"/>
              </w:rPr>
              <w:t>2. Sesión de fecha [FECHA 2]. Principales asuntos incluidos en el orden del día: [____].</w:t>
            </w:r>
          </w:p>
          <w:p w14:paraId="327BEB6F" w14:textId="77777777" w:rsidR="00835C51" w:rsidRPr="00C5752E" w:rsidRDefault="003C2F76" w:rsidP="00325E77">
            <w:pPr>
              <w:spacing w:after="20" w:line="240" w:lineRule="auto"/>
              <w:jc w:val="both"/>
              <w:rPr>
                <w:lang w:val="es-ES"/>
              </w:rPr>
            </w:pPr>
            <w:r w:rsidRPr="00C5752E">
              <w:rPr>
                <w:sz w:val="18"/>
                <w:lang w:val="es-ES"/>
              </w:rPr>
              <w:t>3. Sesión de fecha [FECHA 3]. Principales asuntos incluidos en el orden del día: [____].</w:t>
            </w:r>
          </w:p>
          <w:p w14:paraId="5703DBD6" w14:textId="77777777" w:rsidR="00835C51" w:rsidRPr="00C5752E" w:rsidRDefault="003C2F76" w:rsidP="00325E77">
            <w:pPr>
              <w:spacing w:after="20" w:line="240" w:lineRule="auto"/>
              <w:jc w:val="both"/>
              <w:rPr>
                <w:lang w:val="es-ES"/>
              </w:rPr>
            </w:pPr>
            <w:r w:rsidRPr="00C5752E">
              <w:rPr>
                <w:sz w:val="18"/>
                <w:lang w:val="es-ES"/>
              </w:rPr>
              <w:t>[Añadir cuantas sesiones proceda].</w:t>
            </w:r>
          </w:p>
          <w:p w14:paraId="4A158AC4" w14:textId="77777777" w:rsidR="00835C51" w:rsidRPr="00C5752E" w:rsidRDefault="003C2F76" w:rsidP="00325E77">
            <w:pPr>
              <w:spacing w:after="20" w:line="240" w:lineRule="auto"/>
              <w:jc w:val="both"/>
              <w:rPr>
                <w:lang w:val="es-ES"/>
              </w:rPr>
            </w:pPr>
            <w:r w:rsidRPr="00C5752E">
              <w:rPr>
                <w:sz w:val="18"/>
                <w:lang w:val="es-ES"/>
              </w:rPr>
              <w:t>Que las citadas sesiones constan documentadas en las correspondientes actas, custodiadas por esta secretaría, y responden al funcionamiento ordinario del órgano de dirección en el periodo de referencia.</w:t>
            </w:r>
          </w:p>
          <w:p w14:paraId="37795BDE" w14:textId="77777777" w:rsidR="00835C51" w:rsidRPr="00C5752E" w:rsidRDefault="003C2F76" w:rsidP="00325E77">
            <w:pPr>
              <w:spacing w:after="20" w:line="240" w:lineRule="auto"/>
              <w:jc w:val="both"/>
              <w:rPr>
                <w:lang w:val="es-ES"/>
              </w:rPr>
            </w:pPr>
            <w:r w:rsidRPr="00C5752E">
              <w:rPr>
                <w:sz w:val="18"/>
                <w:lang w:val="es-ES"/>
              </w:rPr>
              <w:t>Y para su constancia en el expediente de subvención, se expide la presente certificación en [LUGAR], a [FECHA].</w:t>
            </w:r>
          </w:p>
          <w:p w14:paraId="45C6253F" w14:textId="77777777" w:rsidR="00835C51" w:rsidRPr="00C5752E" w:rsidRDefault="003C2F76" w:rsidP="00325E77">
            <w:pPr>
              <w:spacing w:after="20" w:line="240" w:lineRule="auto"/>
              <w:jc w:val="both"/>
              <w:rPr>
                <w:lang w:val="es-ES"/>
              </w:rPr>
            </w:pPr>
            <w:r w:rsidRPr="00C5752E">
              <w:rPr>
                <w:sz w:val="18"/>
                <w:lang w:val="es-ES"/>
              </w:rPr>
              <w:t xml:space="preserve">El/La </w:t>
            </w:r>
            <w:proofErr w:type="gramStart"/>
            <w:r w:rsidRPr="00C5752E">
              <w:rPr>
                <w:sz w:val="18"/>
                <w:lang w:val="es-ES"/>
              </w:rPr>
              <w:t>Secretario</w:t>
            </w:r>
            <w:proofErr w:type="gramEnd"/>
            <w:r w:rsidRPr="00C5752E">
              <w:rPr>
                <w:sz w:val="18"/>
                <w:lang w:val="es-ES"/>
              </w:rPr>
              <w:t>/a [FIRMA]</w:t>
            </w:r>
          </w:p>
          <w:p w14:paraId="5D8FB44E" w14:textId="77777777" w:rsidR="00835C51" w:rsidRPr="00C5752E" w:rsidRDefault="003C2F76" w:rsidP="00325E77">
            <w:pPr>
              <w:spacing w:after="20" w:line="240" w:lineRule="auto"/>
              <w:jc w:val="both"/>
              <w:rPr>
                <w:lang w:val="es-ES"/>
              </w:rPr>
            </w:pPr>
            <w:r w:rsidRPr="00C5752E">
              <w:rPr>
                <w:sz w:val="18"/>
                <w:lang w:val="es-ES"/>
              </w:rPr>
              <w:t>V.º B.º La Presidencia [FIRMA]</w:t>
            </w:r>
          </w:p>
        </w:tc>
      </w:tr>
    </w:tbl>
    <w:p w14:paraId="75D250BC" w14:textId="77777777" w:rsidR="00835C51" w:rsidRPr="00C5752E" w:rsidRDefault="00835C51" w:rsidP="00325E77">
      <w:pPr>
        <w:jc w:val="both"/>
        <w:rPr>
          <w:lang w:val="es-ES"/>
        </w:rPr>
      </w:pPr>
    </w:p>
    <w:p w14:paraId="20703229" w14:textId="77777777" w:rsidR="00835C51" w:rsidRPr="00C5752E" w:rsidRDefault="003C2F76" w:rsidP="00325E77">
      <w:pPr>
        <w:pStyle w:val="Ttulo2"/>
        <w:jc w:val="both"/>
        <w:rPr>
          <w:lang w:val="es-ES"/>
        </w:rPr>
      </w:pPr>
      <w:r w:rsidRPr="00C5752E">
        <w:rPr>
          <w:rFonts w:ascii="Arial" w:eastAsia="Arial" w:hAnsi="Arial"/>
          <w:lang w:val="es-ES"/>
        </w:rPr>
        <w:t>DOCUMENTO 3. Evidencia de transparencia interna básica</w:t>
      </w:r>
    </w:p>
    <w:p w14:paraId="0B411E19" w14:textId="77777777" w:rsidR="00835C51" w:rsidRPr="00C5752E" w:rsidRDefault="003C2F76" w:rsidP="00325E77">
      <w:pPr>
        <w:pStyle w:val="Ttulo3"/>
        <w:spacing w:after="60"/>
        <w:jc w:val="both"/>
        <w:rPr>
          <w:lang w:val="es-ES"/>
        </w:rPr>
      </w:pPr>
      <w:r w:rsidRPr="00C5752E">
        <w:rPr>
          <w:rFonts w:ascii="Arial" w:eastAsia="Arial" w:hAnsi="Arial"/>
          <w:lang w:val="es-ES"/>
        </w:rPr>
        <w:t>Cobertura</w:t>
      </w:r>
    </w:p>
    <w:p w14:paraId="5C2C5855" w14:textId="77777777" w:rsidR="00835C51" w:rsidRPr="00C5752E" w:rsidRDefault="003C2F76" w:rsidP="00325E77">
      <w:pPr>
        <w:pStyle w:val="Textoindependiente"/>
        <w:jc w:val="both"/>
        <w:rPr>
          <w:lang w:val="es-ES"/>
        </w:rPr>
      </w:pPr>
      <w:r w:rsidRPr="00C5752E">
        <w:rPr>
          <w:lang w:val="es-ES"/>
        </w:rPr>
        <w:t>A1.B3</w:t>
      </w:r>
    </w:p>
    <w:p w14:paraId="2C459803" w14:textId="77777777" w:rsidR="00835C51" w:rsidRPr="00C5752E" w:rsidRDefault="003C2F76" w:rsidP="00325E77">
      <w:pPr>
        <w:pStyle w:val="Ttulo3"/>
        <w:spacing w:after="60"/>
        <w:jc w:val="both"/>
        <w:rPr>
          <w:lang w:val="es-ES"/>
        </w:rPr>
      </w:pPr>
      <w:r w:rsidRPr="00C5752E">
        <w:rPr>
          <w:rFonts w:ascii="Arial" w:eastAsia="Arial" w:hAnsi="Arial"/>
          <w:lang w:val="es-ES"/>
        </w:rPr>
        <w:t>Finalidad</w:t>
      </w:r>
    </w:p>
    <w:p w14:paraId="04E56A7C" w14:textId="77777777" w:rsidR="00835C51" w:rsidRPr="00C5752E" w:rsidRDefault="003C2F76" w:rsidP="00325E77">
      <w:pPr>
        <w:pStyle w:val="Textoindependiente"/>
        <w:jc w:val="both"/>
        <w:rPr>
          <w:lang w:val="es-ES"/>
        </w:rPr>
      </w:pPr>
      <w:r w:rsidRPr="00C5752E">
        <w:rPr>
          <w:lang w:val="es-ES"/>
        </w:rPr>
        <w:t>Acreditar que la entidad ha puesto a disposición de su base social la memoria y las cuentas del último ejercicio mediante web, intranet, convocatoria, circular o certificación equivalente.</w:t>
      </w:r>
    </w:p>
    <w:p w14:paraId="7032BDC8" w14:textId="77777777" w:rsidR="00835C51" w:rsidRPr="00C5752E" w:rsidRDefault="003C2F76" w:rsidP="00325E77">
      <w:pPr>
        <w:pStyle w:val="Ttulo3"/>
        <w:spacing w:after="60"/>
        <w:jc w:val="both"/>
        <w:rPr>
          <w:lang w:val="es-ES"/>
        </w:rPr>
      </w:pPr>
      <w:r w:rsidRPr="00C5752E">
        <w:rPr>
          <w:rFonts w:ascii="Arial" w:eastAsia="Arial" w:hAnsi="Arial"/>
          <w:lang w:val="es-ES"/>
        </w:rPr>
        <w:t>Observaciones de uso</w:t>
      </w:r>
    </w:p>
    <w:p w14:paraId="65A79E56" w14:textId="77777777" w:rsidR="00835C51" w:rsidRPr="00C5752E" w:rsidRDefault="003C2F76" w:rsidP="00325E77">
      <w:pPr>
        <w:pStyle w:val="Textoindependiente"/>
        <w:jc w:val="both"/>
        <w:rPr>
          <w:lang w:val="es-ES"/>
        </w:rPr>
      </w:pPr>
      <w:r w:rsidRPr="00C5752E">
        <w:rPr>
          <w:lang w:val="es-ES"/>
        </w:rPr>
        <w:t>Este ítem puede acreditarse por evidencia digital o por certificación interna. Se propone una ficha de evidencia con posibilidad de adjuntar capturas o enlaces.</w:t>
      </w:r>
    </w:p>
    <w:p w14:paraId="6A722CAB" w14:textId="77777777" w:rsidR="00835C51" w:rsidRPr="00C5752E" w:rsidRDefault="003C2F76" w:rsidP="00325E77">
      <w:pPr>
        <w:pStyle w:val="Ttulo3"/>
        <w:spacing w:after="60"/>
        <w:jc w:val="both"/>
        <w:rPr>
          <w:lang w:val="es-ES"/>
        </w:rPr>
      </w:pPr>
      <w:r w:rsidRPr="00C5752E">
        <w:rPr>
          <w:rFonts w:ascii="Arial" w:eastAsia="Arial" w:hAnsi="Arial"/>
          <w:lang w:val="es-ES"/>
        </w:rPr>
        <w:t>Contenido mínimo recomendado</w:t>
      </w:r>
    </w:p>
    <w:p w14:paraId="39289DBF" w14:textId="77777777" w:rsidR="00835C51" w:rsidRPr="00C5752E" w:rsidRDefault="003C2F76" w:rsidP="00325E77">
      <w:pPr>
        <w:pStyle w:val="Listaconvietas"/>
        <w:ind w:left="170"/>
        <w:jc w:val="both"/>
        <w:rPr>
          <w:lang w:val="es-ES"/>
        </w:rPr>
      </w:pPr>
      <w:r w:rsidRPr="00C5752E">
        <w:rPr>
          <w:lang w:val="es-ES"/>
        </w:rPr>
        <w:t>Identificación del medio de publicación o comunicación empleado.</w:t>
      </w:r>
    </w:p>
    <w:p w14:paraId="66388B5D" w14:textId="77777777" w:rsidR="00835C51" w:rsidRPr="00C5752E" w:rsidRDefault="003C2F76" w:rsidP="00325E77">
      <w:pPr>
        <w:pStyle w:val="Listaconvietas"/>
        <w:ind w:left="170"/>
        <w:jc w:val="both"/>
        <w:rPr>
          <w:lang w:val="es-ES"/>
        </w:rPr>
      </w:pPr>
      <w:r w:rsidRPr="00C5752E">
        <w:rPr>
          <w:lang w:val="es-ES"/>
        </w:rPr>
        <w:t>Descripción del contenido accesible a las personas asociadas.</w:t>
      </w:r>
    </w:p>
    <w:p w14:paraId="22476CF7" w14:textId="77777777" w:rsidR="00835C51" w:rsidRPr="00C5752E" w:rsidRDefault="003C2F76" w:rsidP="00325E77">
      <w:pPr>
        <w:pStyle w:val="Listaconvietas"/>
        <w:ind w:left="170"/>
        <w:jc w:val="both"/>
        <w:rPr>
          <w:lang w:val="es-ES"/>
        </w:rPr>
      </w:pPr>
      <w:r w:rsidRPr="00C5752E">
        <w:rPr>
          <w:lang w:val="es-ES"/>
        </w:rPr>
        <w:t>Fecha de publicación o remisión.</w:t>
      </w:r>
    </w:p>
    <w:p w14:paraId="292C1513" w14:textId="77777777" w:rsidR="00835C51" w:rsidRPr="00C5752E" w:rsidRDefault="003C2F76" w:rsidP="00325E77">
      <w:pPr>
        <w:pStyle w:val="Listaconvietas"/>
        <w:ind w:left="170"/>
        <w:jc w:val="both"/>
        <w:rPr>
          <w:lang w:val="es-ES"/>
        </w:rPr>
      </w:pPr>
      <w:r w:rsidRPr="00C5752E">
        <w:rPr>
          <w:lang w:val="es-ES"/>
        </w:rPr>
        <w:t>Enlace o referencia de la evidencia disponible.</w:t>
      </w:r>
    </w:p>
    <w:p w14:paraId="1B314F79" w14:textId="77777777" w:rsidR="00835C51" w:rsidRPr="00C5752E" w:rsidRDefault="003C2F76" w:rsidP="00325E77">
      <w:pPr>
        <w:pStyle w:val="Listaconvietas"/>
        <w:ind w:left="170"/>
        <w:jc w:val="both"/>
        <w:rPr>
          <w:lang w:val="es-ES"/>
        </w:rPr>
      </w:pPr>
      <w:r w:rsidRPr="00C5752E">
        <w:rPr>
          <w:lang w:val="es-ES"/>
        </w:rPr>
        <w:t>Firma o validación de la persona responsable, cuando se use certificación.</w:t>
      </w:r>
    </w:p>
    <w:p w14:paraId="4DC29911" w14:textId="77777777" w:rsidR="00835C51" w:rsidRPr="00C5752E" w:rsidRDefault="003C2F76" w:rsidP="00325E77">
      <w:pPr>
        <w:pStyle w:val="Ttulo3"/>
        <w:spacing w:after="60"/>
        <w:jc w:val="both"/>
        <w:rPr>
          <w:lang w:val="es-ES"/>
        </w:rPr>
      </w:pPr>
      <w:r w:rsidRPr="00C5752E">
        <w:rPr>
          <w:rFonts w:ascii="Arial" w:eastAsia="Arial" w:hAnsi="Arial"/>
          <w:lang w:val="es-ES"/>
        </w:rPr>
        <w:t>Modelo orientativo</w:t>
      </w:r>
    </w:p>
    <w:tbl>
      <w:tblPr>
        <w:tblW w:w="0" w:type="auto"/>
        <w:jc w:val="center"/>
        <w:tblBorders>
          <w:top w:val="nil"/>
          <w:left w:val="nil"/>
          <w:bottom w:val="nil"/>
          <w:right w:val="nil"/>
          <w:insideH w:val="nil"/>
          <w:insideV w:val="nil"/>
        </w:tblBorders>
        <w:tblLayout w:type="fixed"/>
        <w:tblLook w:val="04A0" w:firstRow="1" w:lastRow="0" w:firstColumn="1" w:lastColumn="0" w:noHBand="0" w:noVBand="1"/>
      </w:tblPr>
      <w:tblGrid>
        <w:gridCol w:w="8391"/>
      </w:tblGrid>
      <w:tr w:rsidR="00835C51" w:rsidRPr="00C5752E" w14:paraId="7877947D" w14:textId="77777777">
        <w:trPr>
          <w:jc w:val="center"/>
        </w:trPr>
        <w:tc>
          <w:tcPr>
            <w:tcW w:w="8391" w:type="dxa"/>
            <w:tcBorders>
              <w:top w:val="single" w:sz="6" w:space="0" w:color="CFDAE5"/>
              <w:left w:val="single" w:sz="6" w:space="0" w:color="CFDAE5"/>
              <w:bottom w:val="single" w:sz="6" w:space="0" w:color="CFDAE5"/>
              <w:right w:val="single" w:sz="6" w:space="0" w:color="CFDAE5"/>
            </w:tcBorders>
            <w:shd w:val="clear" w:color="auto" w:fill="F7FAFC"/>
            <w:tcMar>
              <w:top w:w="100" w:type="dxa"/>
              <w:left w:w="120" w:type="dxa"/>
              <w:bottom w:w="100" w:type="dxa"/>
              <w:right w:w="120" w:type="dxa"/>
            </w:tcMar>
          </w:tcPr>
          <w:p w14:paraId="3D76FF49" w14:textId="77777777" w:rsidR="00835C51" w:rsidRPr="00C5752E" w:rsidRDefault="003C2F76" w:rsidP="00325E77">
            <w:pPr>
              <w:spacing w:after="20" w:line="240" w:lineRule="auto"/>
              <w:jc w:val="both"/>
              <w:rPr>
                <w:lang w:val="es-ES"/>
              </w:rPr>
            </w:pPr>
            <w:r w:rsidRPr="00C5752E">
              <w:rPr>
                <w:b/>
                <w:color w:val="1F4E79"/>
                <w:sz w:val="18"/>
                <w:lang w:val="es-ES"/>
              </w:rPr>
              <w:t>MODELO ORIENTATIVO</w:t>
            </w:r>
          </w:p>
          <w:p w14:paraId="192C72C2" w14:textId="77777777" w:rsidR="00835C51" w:rsidRPr="00C5752E" w:rsidRDefault="003C2F76" w:rsidP="00325E77">
            <w:pPr>
              <w:spacing w:after="20" w:line="240" w:lineRule="auto"/>
              <w:jc w:val="both"/>
              <w:rPr>
                <w:lang w:val="es-ES"/>
              </w:rPr>
            </w:pPr>
            <w:r w:rsidRPr="00C5752E">
              <w:rPr>
                <w:b/>
                <w:color w:val="1F4E79"/>
                <w:sz w:val="18"/>
                <w:lang w:val="es-ES"/>
              </w:rPr>
              <w:t>FICHA DE EVIDENCIA DE TRANSPARENCIA INTERNA</w:t>
            </w:r>
          </w:p>
          <w:p w14:paraId="593B2AC8" w14:textId="77777777" w:rsidR="00835C51" w:rsidRPr="00C5752E" w:rsidRDefault="003C2F76" w:rsidP="00325E77">
            <w:pPr>
              <w:spacing w:after="20" w:line="240" w:lineRule="auto"/>
              <w:jc w:val="both"/>
              <w:rPr>
                <w:lang w:val="es-ES"/>
              </w:rPr>
            </w:pPr>
            <w:r w:rsidRPr="00C5752E">
              <w:rPr>
                <w:sz w:val="18"/>
                <w:lang w:val="es-ES"/>
              </w:rPr>
              <w:lastRenderedPageBreak/>
              <w:t>Entidad: [_____]</w:t>
            </w:r>
          </w:p>
          <w:p w14:paraId="4DE51E3C" w14:textId="77777777" w:rsidR="00835C51" w:rsidRPr="00C5752E" w:rsidRDefault="003C2F76" w:rsidP="00325E77">
            <w:pPr>
              <w:spacing w:after="20" w:line="240" w:lineRule="auto"/>
              <w:jc w:val="both"/>
              <w:rPr>
                <w:lang w:val="es-ES"/>
              </w:rPr>
            </w:pPr>
            <w:r w:rsidRPr="00C5752E">
              <w:rPr>
                <w:sz w:val="18"/>
                <w:lang w:val="es-ES"/>
              </w:rPr>
              <w:t>Medio utilizado para la puesta a disposición de la información: [web privada / intranet / correo a socios/as / convocatoria / tablón interno / otro].</w:t>
            </w:r>
          </w:p>
          <w:p w14:paraId="69C5CCFE" w14:textId="77777777" w:rsidR="00835C51" w:rsidRPr="00C5752E" w:rsidRDefault="003C2F76" w:rsidP="00325E77">
            <w:pPr>
              <w:spacing w:after="20" w:line="240" w:lineRule="auto"/>
              <w:jc w:val="both"/>
              <w:rPr>
                <w:lang w:val="es-ES"/>
              </w:rPr>
            </w:pPr>
            <w:r w:rsidRPr="00C5752E">
              <w:rPr>
                <w:sz w:val="18"/>
                <w:lang w:val="es-ES"/>
              </w:rPr>
              <w:t>Contenido comunicado o publicado: [memoria anual / cuentas / ambos / otra documentación relacionada].</w:t>
            </w:r>
          </w:p>
          <w:p w14:paraId="64562D5F" w14:textId="77777777" w:rsidR="00835C51" w:rsidRPr="00C5752E" w:rsidRDefault="003C2F76" w:rsidP="00325E77">
            <w:pPr>
              <w:spacing w:after="20" w:line="240" w:lineRule="auto"/>
              <w:jc w:val="both"/>
              <w:rPr>
                <w:lang w:val="es-ES"/>
              </w:rPr>
            </w:pPr>
            <w:r w:rsidRPr="00C5752E">
              <w:rPr>
                <w:sz w:val="18"/>
                <w:lang w:val="es-ES"/>
              </w:rPr>
              <w:t>Fecha de publicación o remisión: [_____].</w:t>
            </w:r>
          </w:p>
          <w:p w14:paraId="59179470" w14:textId="77777777" w:rsidR="00835C51" w:rsidRPr="00C5752E" w:rsidRDefault="003C2F76" w:rsidP="00325E77">
            <w:pPr>
              <w:spacing w:after="20" w:line="240" w:lineRule="auto"/>
              <w:jc w:val="both"/>
              <w:rPr>
                <w:lang w:val="es-ES"/>
              </w:rPr>
            </w:pPr>
            <w:r w:rsidRPr="00C5752E">
              <w:rPr>
                <w:sz w:val="18"/>
                <w:lang w:val="es-ES"/>
              </w:rPr>
              <w:t>URL, enlace interno o referencia verificable: [_____].</w:t>
            </w:r>
          </w:p>
          <w:p w14:paraId="78A68159" w14:textId="77777777" w:rsidR="00835C51" w:rsidRPr="00C5752E" w:rsidRDefault="003C2F76" w:rsidP="00325E77">
            <w:pPr>
              <w:spacing w:after="20" w:line="240" w:lineRule="auto"/>
              <w:jc w:val="both"/>
              <w:rPr>
                <w:lang w:val="es-ES"/>
              </w:rPr>
            </w:pPr>
            <w:r w:rsidRPr="00C5752E">
              <w:rPr>
                <w:sz w:val="18"/>
                <w:lang w:val="es-ES"/>
              </w:rPr>
              <w:t>Descripción breve de la evidencia aportada: [captura de pantalla, copia de circular, extracto de convocatoria, etc.].</w:t>
            </w:r>
          </w:p>
          <w:p w14:paraId="26BD2C6B" w14:textId="77777777" w:rsidR="00835C51" w:rsidRPr="00C5752E" w:rsidRDefault="003C2F76" w:rsidP="00325E77">
            <w:pPr>
              <w:spacing w:after="20" w:line="240" w:lineRule="auto"/>
              <w:jc w:val="both"/>
              <w:rPr>
                <w:lang w:val="es-ES"/>
              </w:rPr>
            </w:pPr>
            <w:r w:rsidRPr="00C5752E">
              <w:rPr>
                <w:sz w:val="18"/>
                <w:lang w:val="es-ES"/>
              </w:rPr>
              <w:t>Persona responsable de la validación interna: [_____], cargo [_____].</w:t>
            </w:r>
          </w:p>
          <w:p w14:paraId="425DCCBA" w14:textId="77777777" w:rsidR="00835C51" w:rsidRPr="00C5752E" w:rsidRDefault="003C2F76" w:rsidP="00325E77">
            <w:pPr>
              <w:spacing w:after="20" w:line="240" w:lineRule="auto"/>
              <w:jc w:val="both"/>
              <w:rPr>
                <w:lang w:val="es-ES"/>
              </w:rPr>
            </w:pPr>
            <w:r w:rsidRPr="00C5752E">
              <w:rPr>
                <w:sz w:val="18"/>
                <w:lang w:val="es-ES"/>
              </w:rPr>
              <w:t>Observaciones: [_____].</w:t>
            </w:r>
          </w:p>
          <w:p w14:paraId="2383DCD4" w14:textId="77777777" w:rsidR="00835C51" w:rsidRPr="00C5752E" w:rsidRDefault="003C2F76" w:rsidP="00325E77">
            <w:pPr>
              <w:spacing w:after="20" w:line="240" w:lineRule="auto"/>
              <w:jc w:val="both"/>
              <w:rPr>
                <w:lang w:val="es-ES"/>
              </w:rPr>
            </w:pPr>
            <w:r w:rsidRPr="00C5752E">
              <w:rPr>
                <w:sz w:val="18"/>
                <w:lang w:val="es-ES"/>
              </w:rPr>
              <w:t>Se acompaña, en su caso, captura de pantalla o documento anexo acreditativo.</w:t>
            </w:r>
          </w:p>
          <w:p w14:paraId="14BB8204" w14:textId="77777777" w:rsidR="00835C51" w:rsidRPr="00C5752E" w:rsidRDefault="003C2F76" w:rsidP="00325E77">
            <w:pPr>
              <w:spacing w:after="20" w:line="240" w:lineRule="auto"/>
              <w:jc w:val="both"/>
              <w:rPr>
                <w:lang w:val="es-ES"/>
              </w:rPr>
            </w:pPr>
            <w:r w:rsidRPr="00C5752E">
              <w:rPr>
                <w:sz w:val="18"/>
                <w:lang w:val="es-ES"/>
              </w:rPr>
              <w:t>Firma de la persona responsable / certificación de secretaría [FIRMA]</w:t>
            </w:r>
          </w:p>
        </w:tc>
      </w:tr>
    </w:tbl>
    <w:p w14:paraId="1E8872BA" w14:textId="77777777" w:rsidR="00835C51" w:rsidRPr="00C5752E" w:rsidRDefault="00835C51" w:rsidP="00325E77">
      <w:pPr>
        <w:jc w:val="both"/>
        <w:rPr>
          <w:lang w:val="es-ES"/>
        </w:rPr>
      </w:pPr>
    </w:p>
    <w:p w14:paraId="73A61206" w14:textId="77777777" w:rsidR="00835C51" w:rsidRPr="00C5752E" w:rsidRDefault="003C2F76" w:rsidP="00325E77">
      <w:pPr>
        <w:pStyle w:val="Ttulo2"/>
        <w:jc w:val="both"/>
        <w:rPr>
          <w:lang w:val="es-ES"/>
        </w:rPr>
      </w:pPr>
      <w:r w:rsidRPr="00C5752E">
        <w:rPr>
          <w:rFonts w:ascii="Arial" w:eastAsia="Arial" w:hAnsi="Arial"/>
          <w:lang w:val="es-ES"/>
        </w:rPr>
        <w:t>DOCUMENTO 4. Memoria económica del último ejercicio aprobado o certificado económico equivalente</w:t>
      </w:r>
    </w:p>
    <w:p w14:paraId="450E62D2" w14:textId="77777777" w:rsidR="00835C51" w:rsidRPr="00C5752E" w:rsidRDefault="003C2F76" w:rsidP="00325E77">
      <w:pPr>
        <w:pStyle w:val="Ttulo3"/>
        <w:spacing w:after="60"/>
        <w:jc w:val="both"/>
        <w:rPr>
          <w:lang w:val="es-ES"/>
        </w:rPr>
      </w:pPr>
      <w:r w:rsidRPr="00C5752E">
        <w:rPr>
          <w:rFonts w:ascii="Arial" w:eastAsia="Arial" w:hAnsi="Arial"/>
          <w:lang w:val="es-ES"/>
        </w:rPr>
        <w:t>Cobertura</w:t>
      </w:r>
    </w:p>
    <w:p w14:paraId="53F1E8AE" w14:textId="77777777" w:rsidR="00835C51" w:rsidRPr="00C5752E" w:rsidRDefault="003C2F76" w:rsidP="00325E77">
      <w:pPr>
        <w:pStyle w:val="Textoindependiente"/>
        <w:jc w:val="both"/>
        <w:rPr>
          <w:lang w:val="es-ES"/>
        </w:rPr>
      </w:pPr>
      <w:r w:rsidRPr="00C5752E">
        <w:rPr>
          <w:lang w:val="es-ES"/>
        </w:rPr>
        <w:t>A1.C1</w:t>
      </w:r>
    </w:p>
    <w:p w14:paraId="0278459D" w14:textId="77777777" w:rsidR="00835C51" w:rsidRPr="00C5752E" w:rsidRDefault="003C2F76" w:rsidP="00325E77">
      <w:pPr>
        <w:pStyle w:val="Ttulo3"/>
        <w:spacing w:after="60"/>
        <w:jc w:val="both"/>
        <w:rPr>
          <w:lang w:val="es-ES"/>
        </w:rPr>
      </w:pPr>
      <w:r w:rsidRPr="00C5752E">
        <w:rPr>
          <w:rFonts w:ascii="Arial" w:eastAsia="Arial" w:hAnsi="Arial"/>
          <w:lang w:val="es-ES"/>
        </w:rPr>
        <w:t>Finalidad</w:t>
      </w:r>
    </w:p>
    <w:p w14:paraId="5B1348D0" w14:textId="77777777" w:rsidR="00835C51" w:rsidRPr="00C5752E" w:rsidRDefault="003C2F76" w:rsidP="00325E77">
      <w:pPr>
        <w:pStyle w:val="Textoindependiente"/>
        <w:jc w:val="both"/>
        <w:rPr>
          <w:lang w:val="es-ES"/>
        </w:rPr>
      </w:pPr>
      <w:r w:rsidRPr="00C5752E">
        <w:rPr>
          <w:lang w:val="es-ES"/>
        </w:rPr>
        <w:t>Acreditar la estructura de ingresos del último ejercicio aprobado y permitir el cálculo del porcentaje de financiación propia sobre ingresos totales.</w:t>
      </w:r>
    </w:p>
    <w:p w14:paraId="0DDD36EC" w14:textId="77777777" w:rsidR="00835C51" w:rsidRPr="00C5752E" w:rsidRDefault="003C2F76" w:rsidP="00325E77">
      <w:pPr>
        <w:pStyle w:val="Ttulo3"/>
        <w:spacing w:after="60"/>
        <w:jc w:val="both"/>
        <w:rPr>
          <w:lang w:val="es-ES"/>
        </w:rPr>
      </w:pPr>
      <w:r w:rsidRPr="00C5752E">
        <w:rPr>
          <w:rFonts w:ascii="Arial" w:eastAsia="Arial" w:hAnsi="Arial"/>
          <w:lang w:val="es-ES"/>
        </w:rPr>
        <w:t>Observaciones de uso</w:t>
      </w:r>
    </w:p>
    <w:p w14:paraId="7A90C0AA" w14:textId="77777777" w:rsidR="00835C51" w:rsidRPr="00C5752E" w:rsidRDefault="003C2F76" w:rsidP="00325E77">
      <w:pPr>
        <w:pStyle w:val="Textoindependiente"/>
        <w:jc w:val="both"/>
        <w:rPr>
          <w:lang w:val="es-ES"/>
        </w:rPr>
      </w:pPr>
      <w:r w:rsidRPr="00C5752E">
        <w:rPr>
          <w:lang w:val="es-ES"/>
        </w:rPr>
        <w:t>Cuando la entidad disponga de memoria económica aprobada, será preferible su aportación. Cuando no exista un documento autónomo, podrá emplearse certificación-resumen de secretaría/tesorería.</w:t>
      </w:r>
    </w:p>
    <w:p w14:paraId="1E3C3E29" w14:textId="77777777" w:rsidR="00835C51" w:rsidRPr="00C5752E" w:rsidRDefault="003C2F76" w:rsidP="00325E77">
      <w:pPr>
        <w:pStyle w:val="Ttulo3"/>
        <w:spacing w:after="60"/>
        <w:jc w:val="both"/>
        <w:rPr>
          <w:lang w:val="es-ES"/>
        </w:rPr>
      </w:pPr>
      <w:r w:rsidRPr="00C5752E">
        <w:rPr>
          <w:rFonts w:ascii="Arial" w:eastAsia="Arial" w:hAnsi="Arial"/>
          <w:lang w:val="es-ES"/>
        </w:rPr>
        <w:t>Contenido mínimo recomendado</w:t>
      </w:r>
    </w:p>
    <w:p w14:paraId="08295CE0" w14:textId="77777777" w:rsidR="00835C51" w:rsidRPr="00C5752E" w:rsidRDefault="003C2F76" w:rsidP="00325E77">
      <w:pPr>
        <w:pStyle w:val="Listaconvietas"/>
        <w:ind w:left="170"/>
        <w:jc w:val="both"/>
        <w:rPr>
          <w:lang w:val="es-ES"/>
        </w:rPr>
      </w:pPr>
      <w:r w:rsidRPr="00C5752E">
        <w:rPr>
          <w:lang w:val="es-ES"/>
        </w:rPr>
        <w:t>Ejercicio económico de referencia.</w:t>
      </w:r>
    </w:p>
    <w:p w14:paraId="35DCB6C5" w14:textId="77777777" w:rsidR="00835C51" w:rsidRPr="00C5752E" w:rsidRDefault="003C2F76" w:rsidP="00325E77">
      <w:pPr>
        <w:pStyle w:val="Listaconvietas"/>
        <w:ind w:left="170"/>
        <w:jc w:val="both"/>
        <w:rPr>
          <w:lang w:val="es-ES"/>
        </w:rPr>
      </w:pPr>
      <w:r w:rsidRPr="00C5752E">
        <w:rPr>
          <w:lang w:val="es-ES"/>
        </w:rPr>
        <w:t>Desglose de ingresos por tipologías.</w:t>
      </w:r>
    </w:p>
    <w:p w14:paraId="6F5C82A6" w14:textId="77777777" w:rsidR="00835C51" w:rsidRPr="00C5752E" w:rsidRDefault="003C2F76" w:rsidP="00325E77">
      <w:pPr>
        <w:pStyle w:val="Listaconvietas"/>
        <w:ind w:left="170"/>
        <w:jc w:val="both"/>
        <w:rPr>
          <w:lang w:val="es-ES"/>
        </w:rPr>
      </w:pPr>
      <w:r w:rsidRPr="00C5752E">
        <w:rPr>
          <w:lang w:val="es-ES"/>
        </w:rPr>
        <w:t>Identificación expresa de los ingresos propios.</w:t>
      </w:r>
    </w:p>
    <w:p w14:paraId="4B0D0766" w14:textId="77777777" w:rsidR="00835C51" w:rsidRPr="00C5752E" w:rsidRDefault="003C2F76" w:rsidP="00325E77">
      <w:pPr>
        <w:pStyle w:val="Listaconvietas"/>
        <w:ind w:left="170"/>
        <w:jc w:val="both"/>
        <w:rPr>
          <w:lang w:val="es-ES"/>
        </w:rPr>
      </w:pPr>
      <w:r w:rsidRPr="00C5752E">
        <w:rPr>
          <w:lang w:val="es-ES"/>
        </w:rPr>
        <w:t>Cálculo porcentual de financiación propia sobre ingresos totales.</w:t>
      </w:r>
    </w:p>
    <w:p w14:paraId="4DE1BFE0" w14:textId="77777777" w:rsidR="00835C51" w:rsidRPr="00C5752E" w:rsidRDefault="003C2F76" w:rsidP="00325E77">
      <w:pPr>
        <w:pStyle w:val="Listaconvietas"/>
        <w:ind w:left="170"/>
        <w:jc w:val="both"/>
        <w:rPr>
          <w:lang w:val="es-ES"/>
        </w:rPr>
      </w:pPr>
      <w:r w:rsidRPr="00C5752E">
        <w:rPr>
          <w:lang w:val="es-ES"/>
        </w:rPr>
        <w:t>Aprobación por el órgano competente o certificación expedida.</w:t>
      </w:r>
    </w:p>
    <w:p w14:paraId="688ADCD3" w14:textId="77777777" w:rsidR="00835C51" w:rsidRPr="00C5752E" w:rsidRDefault="003C2F76" w:rsidP="00325E77">
      <w:pPr>
        <w:pStyle w:val="Ttulo3"/>
        <w:spacing w:after="60"/>
        <w:jc w:val="both"/>
        <w:rPr>
          <w:lang w:val="es-ES"/>
        </w:rPr>
      </w:pPr>
      <w:r w:rsidRPr="00C5752E">
        <w:rPr>
          <w:rFonts w:ascii="Arial" w:eastAsia="Arial" w:hAnsi="Arial"/>
          <w:lang w:val="es-ES"/>
        </w:rPr>
        <w:t>Modelo orientativo</w:t>
      </w:r>
    </w:p>
    <w:tbl>
      <w:tblPr>
        <w:tblW w:w="0" w:type="auto"/>
        <w:jc w:val="center"/>
        <w:tblBorders>
          <w:top w:val="nil"/>
          <w:left w:val="nil"/>
          <w:bottom w:val="nil"/>
          <w:right w:val="nil"/>
          <w:insideH w:val="nil"/>
          <w:insideV w:val="nil"/>
        </w:tblBorders>
        <w:tblLayout w:type="fixed"/>
        <w:tblLook w:val="04A0" w:firstRow="1" w:lastRow="0" w:firstColumn="1" w:lastColumn="0" w:noHBand="0" w:noVBand="1"/>
      </w:tblPr>
      <w:tblGrid>
        <w:gridCol w:w="8391"/>
      </w:tblGrid>
      <w:tr w:rsidR="00835C51" w:rsidRPr="00C5752E" w14:paraId="36AA39A4" w14:textId="77777777">
        <w:trPr>
          <w:jc w:val="center"/>
        </w:trPr>
        <w:tc>
          <w:tcPr>
            <w:tcW w:w="8391" w:type="dxa"/>
            <w:tcBorders>
              <w:top w:val="single" w:sz="6" w:space="0" w:color="CFDAE5"/>
              <w:left w:val="single" w:sz="6" w:space="0" w:color="CFDAE5"/>
              <w:bottom w:val="single" w:sz="6" w:space="0" w:color="CFDAE5"/>
              <w:right w:val="single" w:sz="6" w:space="0" w:color="CFDAE5"/>
            </w:tcBorders>
            <w:shd w:val="clear" w:color="auto" w:fill="F7FAFC"/>
            <w:tcMar>
              <w:top w:w="100" w:type="dxa"/>
              <w:left w:w="120" w:type="dxa"/>
              <w:bottom w:w="100" w:type="dxa"/>
              <w:right w:w="120" w:type="dxa"/>
            </w:tcMar>
          </w:tcPr>
          <w:p w14:paraId="32466C6F" w14:textId="77777777" w:rsidR="00835C51" w:rsidRPr="00C5752E" w:rsidRDefault="003C2F76" w:rsidP="00325E77">
            <w:pPr>
              <w:spacing w:after="20" w:line="240" w:lineRule="auto"/>
              <w:jc w:val="both"/>
              <w:rPr>
                <w:lang w:val="es-ES"/>
              </w:rPr>
            </w:pPr>
            <w:r w:rsidRPr="00C5752E">
              <w:rPr>
                <w:b/>
                <w:color w:val="1F4E79"/>
                <w:sz w:val="18"/>
                <w:lang w:val="es-ES"/>
              </w:rPr>
              <w:t>MODELO ORIENTATIVO</w:t>
            </w:r>
          </w:p>
          <w:p w14:paraId="52BAB9BC" w14:textId="77777777" w:rsidR="00835C51" w:rsidRPr="00C5752E" w:rsidRDefault="003C2F76" w:rsidP="00325E77">
            <w:pPr>
              <w:spacing w:after="20" w:line="240" w:lineRule="auto"/>
              <w:jc w:val="both"/>
              <w:rPr>
                <w:lang w:val="es-ES"/>
              </w:rPr>
            </w:pPr>
            <w:r w:rsidRPr="00C5752E">
              <w:rPr>
                <w:b/>
                <w:color w:val="1F4E79"/>
                <w:sz w:val="18"/>
                <w:lang w:val="es-ES"/>
              </w:rPr>
              <w:t>MEMORIA ECONÓMICA RESUMEN / CERTIFICADO ECONÓMICO</w:t>
            </w:r>
          </w:p>
          <w:p w14:paraId="60745236" w14:textId="77777777" w:rsidR="00835C51" w:rsidRPr="00C5752E" w:rsidRDefault="003C2F76" w:rsidP="00325E77">
            <w:pPr>
              <w:spacing w:after="20" w:line="240" w:lineRule="auto"/>
              <w:jc w:val="both"/>
              <w:rPr>
                <w:lang w:val="es-ES"/>
              </w:rPr>
            </w:pPr>
            <w:r w:rsidRPr="00C5752E">
              <w:rPr>
                <w:sz w:val="18"/>
                <w:lang w:val="es-ES"/>
              </w:rPr>
              <w:t>Entidad: [DENOMINACIÓN] - Ejercicio: [AÑO]</w:t>
            </w:r>
          </w:p>
          <w:p w14:paraId="6982D78D" w14:textId="77777777" w:rsidR="00835C51" w:rsidRPr="00C5752E" w:rsidRDefault="003C2F76" w:rsidP="00325E77">
            <w:pPr>
              <w:spacing w:after="20" w:line="240" w:lineRule="auto"/>
              <w:jc w:val="both"/>
              <w:rPr>
                <w:lang w:val="es-ES"/>
              </w:rPr>
            </w:pPr>
            <w:r w:rsidRPr="00C5752E">
              <w:rPr>
                <w:sz w:val="18"/>
                <w:lang w:val="es-ES"/>
              </w:rPr>
              <w:t>1. INGRESOS DEL EJERCICIO</w:t>
            </w:r>
          </w:p>
          <w:p w14:paraId="5B9438AD" w14:textId="77777777" w:rsidR="00835C51" w:rsidRPr="00C5752E" w:rsidRDefault="003C2F76" w:rsidP="00325E77">
            <w:pPr>
              <w:spacing w:after="20" w:line="240" w:lineRule="auto"/>
              <w:jc w:val="both"/>
              <w:rPr>
                <w:lang w:val="es-ES"/>
              </w:rPr>
            </w:pPr>
            <w:r w:rsidRPr="00C5752E">
              <w:rPr>
                <w:sz w:val="18"/>
                <w:lang w:val="es-ES"/>
              </w:rPr>
              <w:t>- Cuotas de socios/as: [IMPORTE]</w:t>
            </w:r>
          </w:p>
          <w:p w14:paraId="604F39BC" w14:textId="77777777" w:rsidR="00835C51" w:rsidRPr="00C5752E" w:rsidRDefault="003C2F76" w:rsidP="00325E77">
            <w:pPr>
              <w:spacing w:after="20" w:line="240" w:lineRule="auto"/>
              <w:jc w:val="both"/>
              <w:rPr>
                <w:lang w:val="es-ES"/>
              </w:rPr>
            </w:pPr>
            <w:r w:rsidRPr="00C5752E">
              <w:rPr>
                <w:sz w:val="18"/>
                <w:lang w:val="es-ES"/>
              </w:rPr>
              <w:t>- Inscripciones / matrículas / licencias propias: [IMPORTE]</w:t>
            </w:r>
          </w:p>
          <w:p w14:paraId="5A66C8EC" w14:textId="77777777" w:rsidR="00835C51" w:rsidRPr="00C5752E" w:rsidRDefault="003C2F76" w:rsidP="00325E77">
            <w:pPr>
              <w:spacing w:after="20" w:line="240" w:lineRule="auto"/>
              <w:jc w:val="both"/>
              <w:rPr>
                <w:lang w:val="es-ES"/>
              </w:rPr>
            </w:pPr>
            <w:r w:rsidRPr="00C5752E">
              <w:rPr>
                <w:sz w:val="18"/>
                <w:lang w:val="es-ES"/>
              </w:rPr>
              <w:t>- Patrocinios / colaboraciones privadas: [IMPORTE]</w:t>
            </w:r>
          </w:p>
          <w:p w14:paraId="3436E797" w14:textId="77777777" w:rsidR="00835C51" w:rsidRPr="00C5752E" w:rsidRDefault="003C2F76" w:rsidP="00325E77">
            <w:pPr>
              <w:spacing w:after="20" w:line="240" w:lineRule="auto"/>
              <w:jc w:val="both"/>
              <w:rPr>
                <w:lang w:val="es-ES"/>
              </w:rPr>
            </w:pPr>
            <w:r w:rsidRPr="00C5752E">
              <w:rPr>
                <w:sz w:val="18"/>
                <w:lang w:val="es-ES"/>
              </w:rPr>
              <w:t xml:space="preserve">- Venta de entradas / </w:t>
            </w:r>
            <w:proofErr w:type="spellStart"/>
            <w:r w:rsidRPr="00C5752E">
              <w:rPr>
                <w:sz w:val="18"/>
                <w:lang w:val="es-ES"/>
              </w:rPr>
              <w:t>merchandising</w:t>
            </w:r>
            <w:proofErr w:type="spellEnd"/>
            <w:r w:rsidRPr="00C5752E">
              <w:rPr>
                <w:sz w:val="18"/>
                <w:lang w:val="es-ES"/>
              </w:rPr>
              <w:t xml:space="preserve"> / otros ingresos de explotación: [IMPORTE]</w:t>
            </w:r>
          </w:p>
          <w:p w14:paraId="395F6E3D" w14:textId="77777777" w:rsidR="00835C51" w:rsidRPr="00C5752E" w:rsidRDefault="003C2F76" w:rsidP="00325E77">
            <w:pPr>
              <w:spacing w:after="20" w:line="240" w:lineRule="auto"/>
              <w:jc w:val="both"/>
              <w:rPr>
                <w:lang w:val="es-ES"/>
              </w:rPr>
            </w:pPr>
            <w:r w:rsidRPr="00C5752E">
              <w:rPr>
                <w:sz w:val="18"/>
                <w:lang w:val="es-ES"/>
              </w:rPr>
              <w:t>- Subvenciones públicas: [IMPORTE]</w:t>
            </w:r>
          </w:p>
          <w:p w14:paraId="1D14E098" w14:textId="77777777" w:rsidR="00835C51" w:rsidRPr="00C5752E" w:rsidRDefault="003C2F76" w:rsidP="00325E77">
            <w:pPr>
              <w:spacing w:after="20" w:line="240" w:lineRule="auto"/>
              <w:jc w:val="both"/>
              <w:rPr>
                <w:lang w:val="es-ES"/>
              </w:rPr>
            </w:pPr>
            <w:r w:rsidRPr="00C5752E">
              <w:rPr>
                <w:sz w:val="18"/>
                <w:lang w:val="es-ES"/>
              </w:rPr>
              <w:t>- Otros ingresos: [IMPORTE]</w:t>
            </w:r>
          </w:p>
          <w:p w14:paraId="44F8F72B" w14:textId="77777777" w:rsidR="00835C51" w:rsidRPr="00C5752E" w:rsidRDefault="003C2F76" w:rsidP="00325E77">
            <w:pPr>
              <w:spacing w:after="20" w:line="240" w:lineRule="auto"/>
              <w:jc w:val="both"/>
              <w:rPr>
                <w:lang w:val="es-ES"/>
              </w:rPr>
            </w:pPr>
            <w:proofErr w:type="gramStart"/>
            <w:r w:rsidRPr="00C5752E">
              <w:rPr>
                <w:sz w:val="18"/>
                <w:lang w:val="es-ES"/>
              </w:rPr>
              <w:t>TOTAL</w:t>
            </w:r>
            <w:proofErr w:type="gramEnd"/>
            <w:r w:rsidRPr="00C5752E">
              <w:rPr>
                <w:sz w:val="18"/>
                <w:lang w:val="es-ES"/>
              </w:rPr>
              <w:t xml:space="preserve"> INGRESOS: [IMPORTE]</w:t>
            </w:r>
          </w:p>
          <w:p w14:paraId="1E2EFF32" w14:textId="77777777" w:rsidR="00835C51" w:rsidRPr="00C5752E" w:rsidRDefault="003C2F76" w:rsidP="00325E77">
            <w:pPr>
              <w:spacing w:after="20" w:line="240" w:lineRule="auto"/>
              <w:jc w:val="both"/>
              <w:rPr>
                <w:lang w:val="es-ES"/>
              </w:rPr>
            </w:pPr>
            <w:r w:rsidRPr="00C5752E">
              <w:rPr>
                <w:sz w:val="18"/>
                <w:lang w:val="es-ES"/>
              </w:rPr>
              <w:t>2. IDENTIFICACIÓN DE INGRESOS PROPIOS</w:t>
            </w:r>
          </w:p>
          <w:p w14:paraId="0C00DB16" w14:textId="77777777" w:rsidR="00835C51" w:rsidRPr="00C5752E" w:rsidRDefault="003C2F76" w:rsidP="00325E77">
            <w:pPr>
              <w:spacing w:after="20" w:line="240" w:lineRule="auto"/>
              <w:jc w:val="both"/>
              <w:rPr>
                <w:lang w:val="es-ES"/>
              </w:rPr>
            </w:pPr>
            <w:r w:rsidRPr="00C5752E">
              <w:rPr>
                <w:sz w:val="18"/>
                <w:lang w:val="es-ES"/>
              </w:rPr>
              <w:t>Se consideran ingresos propios, a efectos del presente documento: [detallar partidas computadas].</w:t>
            </w:r>
          </w:p>
          <w:p w14:paraId="17E19E21" w14:textId="77777777" w:rsidR="00835C51" w:rsidRPr="00C5752E" w:rsidRDefault="003C2F76" w:rsidP="00325E77">
            <w:pPr>
              <w:spacing w:after="20" w:line="240" w:lineRule="auto"/>
              <w:jc w:val="both"/>
              <w:rPr>
                <w:lang w:val="es-ES"/>
              </w:rPr>
            </w:pPr>
            <w:proofErr w:type="gramStart"/>
            <w:r w:rsidRPr="00C5752E">
              <w:rPr>
                <w:sz w:val="18"/>
                <w:lang w:val="es-ES"/>
              </w:rPr>
              <w:t>TOTAL</w:t>
            </w:r>
            <w:proofErr w:type="gramEnd"/>
            <w:r w:rsidRPr="00C5752E">
              <w:rPr>
                <w:sz w:val="18"/>
                <w:lang w:val="es-ES"/>
              </w:rPr>
              <w:t xml:space="preserve"> INGRESOS PROPIOS: [IMPORTE]</w:t>
            </w:r>
          </w:p>
          <w:p w14:paraId="457C283D" w14:textId="77777777" w:rsidR="00835C51" w:rsidRPr="00C5752E" w:rsidRDefault="003C2F76" w:rsidP="00325E77">
            <w:pPr>
              <w:spacing w:after="20" w:line="240" w:lineRule="auto"/>
              <w:jc w:val="both"/>
              <w:rPr>
                <w:lang w:val="es-ES"/>
              </w:rPr>
            </w:pPr>
            <w:r w:rsidRPr="00C5752E">
              <w:rPr>
                <w:sz w:val="18"/>
                <w:lang w:val="es-ES"/>
              </w:rPr>
              <w:t>3. CÁLCULO DEL PORCENTAJE DE FINANCIACIÓN PROPIA</w:t>
            </w:r>
          </w:p>
          <w:p w14:paraId="4720743E" w14:textId="77777777" w:rsidR="00835C51" w:rsidRPr="00C5752E" w:rsidRDefault="003C2F76" w:rsidP="00325E77">
            <w:pPr>
              <w:spacing w:after="20" w:line="240" w:lineRule="auto"/>
              <w:jc w:val="both"/>
              <w:rPr>
                <w:lang w:val="es-ES"/>
              </w:rPr>
            </w:pPr>
            <w:r w:rsidRPr="00C5752E">
              <w:rPr>
                <w:sz w:val="18"/>
                <w:lang w:val="es-ES"/>
              </w:rPr>
              <w:t>Porcentaje de financiación propia = (Total ingresos propios / Total ingresos) x 100 = [____] %</w:t>
            </w:r>
          </w:p>
          <w:p w14:paraId="43183E52" w14:textId="77777777" w:rsidR="00835C51" w:rsidRPr="00C5752E" w:rsidRDefault="003C2F76" w:rsidP="00325E77">
            <w:pPr>
              <w:spacing w:after="20" w:line="240" w:lineRule="auto"/>
              <w:jc w:val="both"/>
              <w:rPr>
                <w:lang w:val="es-ES"/>
              </w:rPr>
            </w:pPr>
            <w:r w:rsidRPr="00C5752E">
              <w:rPr>
                <w:sz w:val="18"/>
                <w:lang w:val="es-ES"/>
              </w:rPr>
              <w:t>4. OBSERVACIONES</w:t>
            </w:r>
          </w:p>
          <w:p w14:paraId="141BBACA" w14:textId="77777777" w:rsidR="00835C51" w:rsidRPr="00C5752E" w:rsidRDefault="003C2F76" w:rsidP="00325E77">
            <w:pPr>
              <w:spacing w:after="20" w:line="240" w:lineRule="auto"/>
              <w:jc w:val="both"/>
              <w:rPr>
                <w:lang w:val="es-ES"/>
              </w:rPr>
            </w:pPr>
            <w:r w:rsidRPr="00C5752E">
              <w:rPr>
                <w:sz w:val="18"/>
                <w:lang w:val="es-ES"/>
              </w:rPr>
              <w:t>[Indicar criterios aplicados, incidencias, singularidades o aclaraciones necesarias].</w:t>
            </w:r>
          </w:p>
          <w:p w14:paraId="06D9998C" w14:textId="77777777" w:rsidR="00835C51" w:rsidRPr="00C5752E" w:rsidRDefault="003C2F76" w:rsidP="00325E77">
            <w:pPr>
              <w:spacing w:after="20" w:line="240" w:lineRule="auto"/>
              <w:jc w:val="both"/>
              <w:rPr>
                <w:lang w:val="es-ES"/>
              </w:rPr>
            </w:pPr>
            <w:r w:rsidRPr="00C5752E">
              <w:rPr>
                <w:sz w:val="18"/>
                <w:lang w:val="es-ES"/>
              </w:rPr>
              <w:lastRenderedPageBreak/>
              <w:t>Y para que conste, se emite la presente memoria/certificación en [LUGAR], a [FECHA].</w:t>
            </w:r>
          </w:p>
          <w:p w14:paraId="64E4523E" w14:textId="77777777" w:rsidR="00835C51" w:rsidRPr="00C5752E" w:rsidRDefault="003C2F76" w:rsidP="00325E77">
            <w:pPr>
              <w:spacing w:after="20" w:line="240" w:lineRule="auto"/>
              <w:jc w:val="both"/>
              <w:rPr>
                <w:lang w:val="es-ES"/>
              </w:rPr>
            </w:pPr>
            <w:r w:rsidRPr="00C5752E">
              <w:rPr>
                <w:sz w:val="18"/>
                <w:lang w:val="es-ES"/>
              </w:rPr>
              <w:t xml:space="preserve">El/La Tesorero/a o </w:t>
            </w:r>
            <w:proofErr w:type="gramStart"/>
            <w:r w:rsidRPr="00C5752E">
              <w:rPr>
                <w:sz w:val="18"/>
                <w:lang w:val="es-ES"/>
              </w:rPr>
              <w:t>Secretario</w:t>
            </w:r>
            <w:proofErr w:type="gramEnd"/>
            <w:r w:rsidRPr="00C5752E">
              <w:rPr>
                <w:sz w:val="18"/>
                <w:lang w:val="es-ES"/>
              </w:rPr>
              <w:t>/a [FIRMA]</w:t>
            </w:r>
          </w:p>
          <w:p w14:paraId="2634122E" w14:textId="77777777" w:rsidR="00835C51" w:rsidRPr="00C5752E" w:rsidRDefault="003C2F76" w:rsidP="00325E77">
            <w:pPr>
              <w:spacing w:after="20" w:line="240" w:lineRule="auto"/>
              <w:jc w:val="both"/>
              <w:rPr>
                <w:lang w:val="es-ES"/>
              </w:rPr>
            </w:pPr>
            <w:r w:rsidRPr="00C5752E">
              <w:rPr>
                <w:sz w:val="18"/>
                <w:lang w:val="es-ES"/>
              </w:rPr>
              <w:t>V.º B.º La Presidencia [FIRMA]</w:t>
            </w:r>
          </w:p>
        </w:tc>
      </w:tr>
    </w:tbl>
    <w:p w14:paraId="3B7214A2" w14:textId="77777777" w:rsidR="00835C51" w:rsidRPr="00C5752E" w:rsidRDefault="00835C51" w:rsidP="00325E77">
      <w:pPr>
        <w:jc w:val="both"/>
        <w:rPr>
          <w:lang w:val="es-ES"/>
        </w:rPr>
      </w:pPr>
    </w:p>
    <w:p w14:paraId="228E4C57" w14:textId="77777777" w:rsidR="00835C51" w:rsidRPr="00C5752E" w:rsidRDefault="003C2F76" w:rsidP="00325E77">
      <w:pPr>
        <w:pStyle w:val="Ttulo2"/>
        <w:jc w:val="both"/>
        <w:rPr>
          <w:lang w:val="es-ES"/>
        </w:rPr>
      </w:pPr>
      <w:r w:rsidRPr="00C5752E">
        <w:rPr>
          <w:rFonts w:ascii="Arial" w:eastAsia="Arial" w:hAnsi="Arial"/>
          <w:lang w:val="es-ES"/>
        </w:rPr>
        <w:t>DOCUMENTO 5. Título habilitante de ADU o concesión demanial / ficha identificativa</w:t>
      </w:r>
    </w:p>
    <w:p w14:paraId="48137601" w14:textId="77777777" w:rsidR="00835C51" w:rsidRPr="00C5752E" w:rsidRDefault="003C2F76" w:rsidP="00325E77">
      <w:pPr>
        <w:pStyle w:val="Ttulo3"/>
        <w:spacing w:after="60"/>
        <w:jc w:val="both"/>
        <w:rPr>
          <w:lang w:val="es-ES"/>
        </w:rPr>
      </w:pPr>
      <w:r w:rsidRPr="00C5752E">
        <w:rPr>
          <w:rFonts w:ascii="Arial" w:eastAsia="Arial" w:hAnsi="Arial"/>
          <w:lang w:val="es-ES"/>
        </w:rPr>
        <w:t>Cobertura</w:t>
      </w:r>
    </w:p>
    <w:p w14:paraId="2DA2DA62" w14:textId="77777777" w:rsidR="00835C51" w:rsidRPr="00C5752E" w:rsidRDefault="003C2F76" w:rsidP="00325E77">
      <w:pPr>
        <w:pStyle w:val="Textoindependiente"/>
        <w:jc w:val="both"/>
        <w:rPr>
          <w:lang w:val="es-ES"/>
        </w:rPr>
      </w:pPr>
      <w:r w:rsidRPr="00C5752E">
        <w:rPr>
          <w:lang w:val="es-ES"/>
        </w:rPr>
        <w:t>A1.D</w:t>
      </w:r>
    </w:p>
    <w:p w14:paraId="5BA0A928" w14:textId="77777777" w:rsidR="00835C51" w:rsidRPr="00C5752E" w:rsidRDefault="003C2F76" w:rsidP="00325E77">
      <w:pPr>
        <w:pStyle w:val="Ttulo3"/>
        <w:spacing w:after="60"/>
        <w:jc w:val="both"/>
        <w:rPr>
          <w:lang w:val="es-ES"/>
        </w:rPr>
      </w:pPr>
      <w:r w:rsidRPr="00C5752E">
        <w:rPr>
          <w:rFonts w:ascii="Arial" w:eastAsia="Arial" w:hAnsi="Arial"/>
          <w:lang w:val="es-ES"/>
        </w:rPr>
        <w:t>Finalidad</w:t>
      </w:r>
    </w:p>
    <w:p w14:paraId="3D864F47" w14:textId="77777777" w:rsidR="00835C51" w:rsidRPr="00C5752E" w:rsidRDefault="003C2F76" w:rsidP="00325E77">
      <w:pPr>
        <w:pStyle w:val="Textoindependiente"/>
        <w:jc w:val="both"/>
        <w:rPr>
          <w:lang w:val="es-ES"/>
        </w:rPr>
      </w:pPr>
      <w:r w:rsidRPr="00C5752E">
        <w:rPr>
          <w:lang w:val="es-ES"/>
        </w:rPr>
        <w:t>Acreditar la gestión de una instalación municipal por la entidad mediante ADU, concesión demanial u otro título habilitante verificable.</w:t>
      </w:r>
    </w:p>
    <w:p w14:paraId="649C3846" w14:textId="77777777" w:rsidR="00835C51" w:rsidRPr="00C5752E" w:rsidRDefault="003C2F76" w:rsidP="00325E77">
      <w:pPr>
        <w:pStyle w:val="Ttulo3"/>
        <w:spacing w:after="60"/>
        <w:jc w:val="both"/>
        <w:rPr>
          <w:lang w:val="es-ES"/>
        </w:rPr>
      </w:pPr>
      <w:r w:rsidRPr="00C5752E">
        <w:rPr>
          <w:rFonts w:ascii="Arial" w:eastAsia="Arial" w:hAnsi="Arial"/>
          <w:lang w:val="es-ES"/>
        </w:rPr>
        <w:t>Observaciones de uso</w:t>
      </w:r>
    </w:p>
    <w:p w14:paraId="5827BB55" w14:textId="77777777" w:rsidR="00835C51" w:rsidRPr="00C5752E" w:rsidRDefault="003C2F76" w:rsidP="00325E77">
      <w:pPr>
        <w:pStyle w:val="Textoindependiente"/>
        <w:jc w:val="both"/>
        <w:rPr>
          <w:lang w:val="es-ES"/>
        </w:rPr>
      </w:pPr>
      <w:r w:rsidRPr="00C5752E">
        <w:rPr>
          <w:lang w:val="es-ES"/>
        </w:rPr>
        <w:t>Cuando el título obre en poder de la Administración municipal podrá bastar referencia interna verificable. Se propone, no obstante, una ficha identificativa para normalizar la información mínima.</w:t>
      </w:r>
    </w:p>
    <w:p w14:paraId="074A86EC" w14:textId="77777777" w:rsidR="00835C51" w:rsidRPr="00C5752E" w:rsidRDefault="003C2F76" w:rsidP="00325E77">
      <w:pPr>
        <w:pStyle w:val="Ttulo3"/>
        <w:spacing w:after="60"/>
        <w:jc w:val="both"/>
        <w:rPr>
          <w:lang w:val="es-ES"/>
        </w:rPr>
      </w:pPr>
      <w:r w:rsidRPr="00C5752E">
        <w:rPr>
          <w:rFonts w:ascii="Arial" w:eastAsia="Arial" w:hAnsi="Arial"/>
          <w:lang w:val="es-ES"/>
        </w:rPr>
        <w:t>Contenido mínimo recomendado</w:t>
      </w:r>
    </w:p>
    <w:p w14:paraId="5126B372" w14:textId="77777777" w:rsidR="00835C51" w:rsidRPr="00C5752E" w:rsidRDefault="003C2F76" w:rsidP="00325E77">
      <w:pPr>
        <w:pStyle w:val="Listaconvietas"/>
        <w:ind w:left="170"/>
        <w:jc w:val="both"/>
        <w:rPr>
          <w:lang w:val="es-ES"/>
        </w:rPr>
      </w:pPr>
      <w:r w:rsidRPr="00C5752E">
        <w:rPr>
          <w:lang w:val="es-ES"/>
        </w:rPr>
        <w:t>Identificación de la instalación municipal.</w:t>
      </w:r>
    </w:p>
    <w:p w14:paraId="54BF0098" w14:textId="77777777" w:rsidR="00835C51" w:rsidRPr="00C5752E" w:rsidRDefault="003C2F76" w:rsidP="00325E77">
      <w:pPr>
        <w:pStyle w:val="Listaconvietas"/>
        <w:ind w:left="170"/>
        <w:jc w:val="both"/>
        <w:rPr>
          <w:lang w:val="es-ES"/>
        </w:rPr>
      </w:pPr>
      <w:r w:rsidRPr="00C5752E">
        <w:rPr>
          <w:lang w:val="es-ES"/>
        </w:rPr>
        <w:t>Tipo de título habilitante.</w:t>
      </w:r>
    </w:p>
    <w:p w14:paraId="3E869B70" w14:textId="77777777" w:rsidR="00835C51" w:rsidRPr="00C5752E" w:rsidRDefault="003C2F76" w:rsidP="00325E77">
      <w:pPr>
        <w:pStyle w:val="Listaconvietas"/>
        <w:ind w:left="170"/>
        <w:jc w:val="both"/>
        <w:rPr>
          <w:lang w:val="es-ES"/>
        </w:rPr>
      </w:pPr>
      <w:r w:rsidRPr="00C5752E">
        <w:rPr>
          <w:lang w:val="es-ES"/>
        </w:rPr>
        <w:t>Número o referencia del expediente/resolución.</w:t>
      </w:r>
    </w:p>
    <w:p w14:paraId="4D05F7D2" w14:textId="77777777" w:rsidR="00835C51" w:rsidRPr="00C5752E" w:rsidRDefault="003C2F76" w:rsidP="00325E77">
      <w:pPr>
        <w:pStyle w:val="Listaconvietas"/>
        <w:ind w:left="170"/>
        <w:jc w:val="both"/>
        <w:rPr>
          <w:lang w:val="es-ES"/>
        </w:rPr>
      </w:pPr>
      <w:r w:rsidRPr="00C5752E">
        <w:rPr>
          <w:lang w:val="es-ES"/>
        </w:rPr>
        <w:t>Periodo de vigencia.</w:t>
      </w:r>
    </w:p>
    <w:p w14:paraId="79010ED9" w14:textId="77777777" w:rsidR="00835C51" w:rsidRPr="00C5752E" w:rsidRDefault="003C2F76" w:rsidP="00325E77">
      <w:pPr>
        <w:pStyle w:val="Listaconvietas"/>
        <w:ind w:left="170"/>
        <w:jc w:val="both"/>
        <w:rPr>
          <w:lang w:val="es-ES"/>
        </w:rPr>
      </w:pPr>
      <w:r w:rsidRPr="00C5752E">
        <w:rPr>
          <w:lang w:val="es-ES"/>
        </w:rPr>
        <w:t>Observación sobre titularidad, gestión o régimen de uso.</w:t>
      </w:r>
    </w:p>
    <w:p w14:paraId="38A399B0" w14:textId="77777777" w:rsidR="00835C51" w:rsidRPr="00C5752E" w:rsidRDefault="003C2F76" w:rsidP="00325E77">
      <w:pPr>
        <w:pStyle w:val="Ttulo3"/>
        <w:spacing w:after="60"/>
        <w:jc w:val="both"/>
        <w:rPr>
          <w:lang w:val="es-ES"/>
        </w:rPr>
      </w:pPr>
      <w:r w:rsidRPr="00C5752E">
        <w:rPr>
          <w:rFonts w:ascii="Arial" w:eastAsia="Arial" w:hAnsi="Arial"/>
          <w:lang w:val="es-ES"/>
        </w:rPr>
        <w:t>Modelo orientativo</w:t>
      </w:r>
    </w:p>
    <w:tbl>
      <w:tblPr>
        <w:tblW w:w="0" w:type="auto"/>
        <w:jc w:val="center"/>
        <w:tblBorders>
          <w:top w:val="nil"/>
          <w:left w:val="nil"/>
          <w:bottom w:val="nil"/>
          <w:right w:val="nil"/>
          <w:insideH w:val="nil"/>
          <w:insideV w:val="nil"/>
        </w:tblBorders>
        <w:tblLayout w:type="fixed"/>
        <w:tblLook w:val="04A0" w:firstRow="1" w:lastRow="0" w:firstColumn="1" w:lastColumn="0" w:noHBand="0" w:noVBand="1"/>
      </w:tblPr>
      <w:tblGrid>
        <w:gridCol w:w="8391"/>
      </w:tblGrid>
      <w:tr w:rsidR="00835C51" w:rsidRPr="00C5752E" w14:paraId="3E6AE9AC" w14:textId="77777777">
        <w:trPr>
          <w:jc w:val="center"/>
        </w:trPr>
        <w:tc>
          <w:tcPr>
            <w:tcW w:w="8391" w:type="dxa"/>
            <w:tcBorders>
              <w:top w:val="single" w:sz="6" w:space="0" w:color="CFDAE5"/>
              <w:left w:val="single" w:sz="6" w:space="0" w:color="CFDAE5"/>
              <w:bottom w:val="single" w:sz="6" w:space="0" w:color="CFDAE5"/>
              <w:right w:val="single" w:sz="6" w:space="0" w:color="CFDAE5"/>
            </w:tcBorders>
            <w:shd w:val="clear" w:color="auto" w:fill="F7FAFC"/>
            <w:tcMar>
              <w:top w:w="100" w:type="dxa"/>
              <w:left w:w="120" w:type="dxa"/>
              <w:bottom w:w="100" w:type="dxa"/>
              <w:right w:w="120" w:type="dxa"/>
            </w:tcMar>
          </w:tcPr>
          <w:p w14:paraId="774BBC57" w14:textId="77777777" w:rsidR="00835C51" w:rsidRPr="00C5752E" w:rsidRDefault="003C2F76" w:rsidP="00325E77">
            <w:pPr>
              <w:spacing w:after="20" w:line="240" w:lineRule="auto"/>
              <w:jc w:val="both"/>
              <w:rPr>
                <w:lang w:val="es-ES"/>
              </w:rPr>
            </w:pPr>
            <w:r w:rsidRPr="00C5752E">
              <w:rPr>
                <w:b/>
                <w:color w:val="1F4E79"/>
                <w:sz w:val="18"/>
                <w:lang w:val="es-ES"/>
              </w:rPr>
              <w:t>MODELO ORIENTATIVO</w:t>
            </w:r>
          </w:p>
          <w:p w14:paraId="2F8559C8" w14:textId="77777777" w:rsidR="00835C51" w:rsidRPr="00C5752E" w:rsidRDefault="003C2F76" w:rsidP="00325E77">
            <w:pPr>
              <w:spacing w:after="20" w:line="240" w:lineRule="auto"/>
              <w:jc w:val="both"/>
              <w:rPr>
                <w:lang w:val="es-ES"/>
              </w:rPr>
            </w:pPr>
            <w:r w:rsidRPr="00C5752E">
              <w:rPr>
                <w:b/>
                <w:color w:val="1F4E79"/>
                <w:sz w:val="18"/>
                <w:lang w:val="es-ES"/>
              </w:rPr>
              <w:t>FICHA IDENTIFICATIVA DEL TÍTULO HABILITANTE DE USO/GESTIÓN</w:t>
            </w:r>
          </w:p>
          <w:p w14:paraId="29D21105" w14:textId="77777777" w:rsidR="00835C51" w:rsidRPr="00C5752E" w:rsidRDefault="003C2F76" w:rsidP="00325E77">
            <w:pPr>
              <w:spacing w:after="20" w:line="240" w:lineRule="auto"/>
              <w:jc w:val="both"/>
              <w:rPr>
                <w:lang w:val="es-ES"/>
              </w:rPr>
            </w:pPr>
            <w:r w:rsidRPr="00C5752E">
              <w:rPr>
                <w:sz w:val="18"/>
                <w:lang w:val="es-ES"/>
              </w:rPr>
              <w:t>Entidad gestora: [_____]</w:t>
            </w:r>
          </w:p>
          <w:p w14:paraId="7AE3AB9A" w14:textId="77777777" w:rsidR="00835C51" w:rsidRPr="00C5752E" w:rsidRDefault="003C2F76" w:rsidP="00325E77">
            <w:pPr>
              <w:spacing w:after="20" w:line="240" w:lineRule="auto"/>
              <w:jc w:val="both"/>
              <w:rPr>
                <w:lang w:val="es-ES"/>
              </w:rPr>
            </w:pPr>
            <w:r w:rsidRPr="00C5752E">
              <w:rPr>
                <w:sz w:val="18"/>
                <w:lang w:val="es-ES"/>
              </w:rPr>
              <w:t>Instalación municipal: [_____]</w:t>
            </w:r>
          </w:p>
          <w:p w14:paraId="0B3B3B65" w14:textId="77777777" w:rsidR="00835C51" w:rsidRPr="00C5752E" w:rsidRDefault="003C2F76" w:rsidP="00325E77">
            <w:pPr>
              <w:spacing w:after="20" w:line="240" w:lineRule="auto"/>
              <w:jc w:val="both"/>
              <w:rPr>
                <w:lang w:val="es-ES"/>
              </w:rPr>
            </w:pPr>
            <w:r w:rsidRPr="00C5752E">
              <w:rPr>
                <w:sz w:val="18"/>
                <w:lang w:val="es-ES"/>
              </w:rPr>
              <w:t>Tipo de título: [ADU / concesión demanial / autorización / otro].</w:t>
            </w:r>
          </w:p>
          <w:p w14:paraId="7A623C53" w14:textId="77777777" w:rsidR="00835C51" w:rsidRPr="00C5752E" w:rsidRDefault="003C2F76" w:rsidP="00325E77">
            <w:pPr>
              <w:spacing w:after="20" w:line="240" w:lineRule="auto"/>
              <w:jc w:val="both"/>
              <w:rPr>
                <w:lang w:val="es-ES"/>
              </w:rPr>
            </w:pPr>
            <w:r w:rsidRPr="00C5752E">
              <w:rPr>
                <w:sz w:val="18"/>
                <w:lang w:val="es-ES"/>
              </w:rPr>
              <w:t>Referencia administrativa / número de expediente: [_____]</w:t>
            </w:r>
          </w:p>
          <w:p w14:paraId="25B1238E" w14:textId="77777777" w:rsidR="00835C51" w:rsidRPr="00C5752E" w:rsidRDefault="003C2F76" w:rsidP="00325E77">
            <w:pPr>
              <w:spacing w:after="20" w:line="240" w:lineRule="auto"/>
              <w:jc w:val="both"/>
              <w:rPr>
                <w:lang w:val="es-ES"/>
              </w:rPr>
            </w:pPr>
            <w:r w:rsidRPr="00C5752E">
              <w:rPr>
                <w:sz w:val="18"/>
                <w:lang w:val="es-ES"/>
              </w:rPr>
              <w:t>Órgano que otorgó el título: [_____]</w:t>
            </w:r>
          </w:p>
          <w:p w14:paraId="17ADCB8A" w14:textId="77777777" w:rsidR="00835C51" w:rsidRPr="00C5752E" w:rsidRDefault="003C2F76" w:rsidP="00325E77">
            <w:pPr>
              <w:spacing w:after="20" w:line="240" w:lineRule="auto"/>
              <w:jc w:val="both"/>
              <w:rPr>
                <w:lang w:val="es-ES"/>
              </w:rPr>
            </w:pPr>
            <w:r w:rsidRPr="00C5752E">
              <w:rPr>
                <w:sz w:val="18"/>
                <w:lang w:val="es-ES"/>
              </w:rPr>
              <w:t>Fecha de otorgamiento: [_____]</w:t>
            </w:r>
          </w:p>
          <w:p w14:paraId="01663585" w14:textId="77777777" w:rsidR="00835C51" w:rsidRPr="00C5752E" w:rsidRDefault="003C2F76" w:rsidP="00325E77">
            <w:pPr>
              <w:spacing w:after="20" w:line="240" w:lineRule="auto"/>
              <w:jc w:val="both"/>
              <w:rPr>
                <w:lang w:val="es-ES"/>
              </w:rPr>
            </w:pPr>
            <w:r w:rsidRPr="00C5752E">
              <w:rPr>
                <w:sz w:val="18"/>
                <w:lang w:val="es-ES"/>
              </w:rPr>
              <w:t>Periodo de vigencia: desde [_____] hasta [_____]</w:t>
            </w:r>
          </w:p>
          <w:p w14:paraId="491FCE43" w14:textId="77777777" w:rsidR="00835C51" w:rsidRPr="00C5752E" w:rsidRDefault="003C2F76" w:rsidP="00325E77">
            <w:pPr>
              <w:spacing w:after="20" w:line="240" w:lineRule="auto"/>
              <w:jc w:val="both"/>
              <w:rPr>
                <w:lang w:val="es-ES"/>
              </w:rPr>
            </w:pPr>
            <w:r w:rsidRPr="00C5752E">
              <w:rPr>
                <w:sz w:val="18"/>
                <w:lang w:val="es-ES"/>
              </w:rPr>
              <w:t>Objeto o alcance del título: [gestión integral / uso preferente / ocupación parcial / otro].</w:t>
            </w:r>
          </w:p>
          <w:p w14:paraId="6438BADA" w14:textId="77777777" w:rsidR="00835C51" w:rsidRPr="00C5752E" w:rsidRDefault="003C2F76" w:rsidP="00325E77">
            <w:pPr>
              <w:spacing w:after="20" w:line="240" w:lineRule="auto"/>
              <w:jc w:val="both"/>
              <w:rPr>
                <w:lang w:val="es-ES"/>
              </w:rPr>
            </w:pPr>
            <w:r w:rsidRPr="00C5752E">
              <w:rPr>
                <w:sz w:val="18"/>
                <w:lang w:val="es-ES"/>
              </w:rPr>
              <w:t>Fuente de verificación: [se aporta copia de resolución / consulta interna municipal / otro].</w:t>
            </w:r>
          </w:p>
          <w:p w14:paraId="6F6532AE" w14:textId="77777777" w:rsidR="00835C51" w:rsidRPr="00C5752E" w:rsidRDefault="003C2F76" w:rsidP="00325E77">
            <w:pPr>
              <w:spacing w:after="20" w:line="240" w:lineRule="auto"/>
              <w:jc w:val="both"/>
              <w:rPr>
                <w:lang w:val="es-ES"/>
              </w:rPr>
            </w:pPr>
            <w:r w:rsidRPr="00C5752E">
              <w:rPr>
                <w:sz w:val="18"/>
                <w:lang w:val="es-ES"/>
              </w:rPr>
              <w:t>Observaciones: [_____]</w:t>
            </w:r>
          </w:p>
          <w:p w14:paraId="18563639" w14:textId="77777777" w:rsidR="00835C51" w:rsidRPr="00C5752E" w:rsidRDefault="003C2F76" w:rsidP="00325E77">
            <w:pPr>
              <w:spacing w:after="20" w:line="240" w:lineRule="auto"/>
              <w:jc w:val="both"/>
              <w:rPr>
                <w:lang w:val="es-ES"/>
              </w:rPr>
            </w:pPr>
            <w:r w:rsidRPr="00C5752E">
              <w:rPr>
                <w:sz w:val="18"/>
                <w:lang w:val="es-ES"/>
              </w:rPr>
              <w:t>Firma de la entidad solicitante / persona representante [FIRMA]</w:t>
            </w:r>
          </w:p>
        </w:tc>
      </w:tr>
    </w:tbl>
    <w:p w14:paraId="26933178" w14:textId="77777777" w:rsidR="00835C51" w:rsidRPr="00C5752E" w:rsidRDefault="00835C51" w:rsidP="00325E77">
      <w:pPr>
        <w:jc w:val="both"/>
        <w:rPr>
          <w:lang w:val="es-ES"/>
        </w:rPr>
      </w:pPr>
    </w:p>
    <w:p w14:paraId="77DD9518" w14:textId="77777777" w:rsidR="00835C51" w:rsidRPr="00C5752E" w:rsidRDefault="003C2F76" w:rsidP="00325E77">
      <w:pPr>
        <w:pStyle w:val="Ttulo2"/>
        <w:jc w:val="both"/>
        <w:rPr>
          <w:lang w:val="es-ES"/>
        </w:rPr>
      </w:pPr>
      <w:r w:rsidRPr="00C5752E">
        <w:rPr>
          <w:rFonts w:ascii="Arial" w:eastAsia="Arial" w:hAnsi="Arial"/>
          <w:lang w:val="es-ES"/>
        </w:rPr>
        <w:t>DOCUMENTO 6. Certificación de composición del órgano de dirección y designación de responsable de igualdad</w:t>
      </w:r>
    </w:p>
    <w:p w14:paraId="0AADA505" w14:textId="77777777" w:rsidR="00835C51" w:rsidRPr="00C5752E" w:rsidRDefault="003C2F76" w:rsidP="00325E77">
      <w:pPr>
        <w:pStyle w:val="Ttulo3"/>
        <w:spacing w:after="60"/>
        <w:jc w:val="both"/>
        <w:rPr>
          <w:lang w:val="es-ES"/>
        </w:rPr>
      </w:pPr>
      <w:r w:rsidRPr="00C5752E">
        <w:rPr>
          <w:rFonts w:ascii="Arial" w:eastAsia="Arial" w:hAnsi="Arial"/>
          <w:lang w:val="es-ES"/>
        </w:rPr>
        <w:t>Cobertura</w:t>
      </w:r>
    </w:p>
    <w:p w14:paraId="42A0687D" w14:textId="77777777" w:rsidR="00835C51" w:rsidRPr="00C5752E" w:rsidRDefault="003C2F76" w:rsidP="00325E77">
      <w:pPr>
        <w:pStyle w:val="Textoindependiente"/>
        <w:jc w:val="both"/>
        <w:rPr>
          <w:lang w:val="es-ES"/>
        </w:rPr>
      </w:pPr>
      <w:r w:rsidRPr="00C5752E">
        <w:rPr>
          <w:lang w:val="es-ES"/>
        </w:rPr>
        <w:t>A2.A y A2.B1</w:t>
      </w:r>
    </w:p>
    <w:p w14:paraId="1ED55BAE" w14:textId="77777777" w:rsidR="00835C51" w:rsidRPr="00C5752E" w:rsidRDefault="003C2F76" w:rsidP="00325E77">
      <w:pPr>
        <w:pStyle w:val="Ttulo3"/>
        <w:spacing w:after="60"/>
        <w:jc w:val="both"/>
        <w:rPr>
          <w:lang w:val="es-ES"/>
        </w:rPr>
      </w:pPr>
      <w:r w:rsidRPr="00C5752E">
        <w:rPr>
          <w:rFonts w:ascii="Arial" w:eastAsia="Arial" w:hAnsi="Arial"/>
          <w:lang w:val="es-ES"/>
        </w:rPr>
        <w:t>Finalidad</w:t>
      </w:r>
    </w:p>
    <w:p w14:paraId="7A2AD4A2" w14:textId="77777777" w:rsidR="00835C51" w:rsidRPr="00C5752E" w:rsidRDefault="003C2F76" w:rsidP="00325E77">
      <w:pPr>
        <w:pStyle w:val="Textoindependiente"/>
        <w:jc w:val="both"/>
        <w:rPr>
          <w:lang w:val="es-ES"/>
        </w:rPr>
      </w:pPr>
      <w:r w:rsidRPr="00C5752E">
        <w:rPr>
          <w:lang w:val="es-ES"/>
        </w:rPr>
        <w:t>Acreditar la composición efectiva del órgano de dirección, el porcentaje de mujeres y, en su caso, la existencia de designación formal de responsable de igualdad.</w:t>
      </w:r>
    </w:p>
    <w:p w14:paraId="582C546B" w14:textId="77777777" w:rsidR="00835C51" w:rsidRPr="00C5752E" w:rsidRDefault="003C2F76" w:rsidP="00325E77">
      <w:pPr>
        <w:pStyle w:val="Ttulo3"/>
        <w:spacing w:after="60"/>
        <w:jc w:val="both"/>
        <w:rPr>
          <w:lang w:val="es-ES"/>
        </w:rPr>
      </w:pPr>
      <w:r w:rsidRPr="00C5752E">
        <w:rPr>
          <w:rFonts w:ascii="Arial" w:eastAsia="Arial" w:hAnsi="Arial"/>
          <w:lang w:val="es-ES"/>
        </w:rPr>
        <w:t>Observaciones de uso</w:t>
      </w:r>
    </w:p>
    <w:p w14:paraId="37AF7998" w14:textId="77777777" w:rsidR="00835C51" w:rsidRPr="00C5752E" w:rsidRDefault="003C2F76" w:rsidP="00325E77">
      <w:pPr>
        <w:pStyle w:val="Textoindependiente"/>
        <w:jc w:val="both"/>
        <w:rPr>
          <w:lang w:val="es-ES"/>
        </w:rPr>
      </w:pPr>
      <w:r w:rsidRPr="00C5752E">
        <w:rPr>
          <w:lang w:val="es-ES"/>
        </w:rPr>
        <w:t>Se aconseja un único certificado conjunto para evitar duplicidades documentales.</w:t>
      </w:r>
    </w:p>
    <w:p w14:paraId="61D88532" w14:textId="77777777" w:rsidR="00835C51" w:rsidRPr="00C5752E" w:rsidRDefault="003C2F76" w:rsidP="00325E77">
      <w:pPr>
        <w:pStyle w:val="Ttulo3"/>
        <w:spacing w:after="60"/>
        <w:jc w:val="both"/>
        <w:rPr>
          <w:lang w:val="es-ES"/>
        </w:rPr>
      </w:pPr>
      <w:r w:rsidRPr="00C5752E">
        <w:rPr>
          <w:rFonts w:ascii="Arial" w:eastAsia="Arial" w:hAnsi="Arial"/>
          <w:lang w:val="es-ES"/>
        </w:rPr>
        <w:lastRenderedPageBreak/>
        <w:t>Contenido mínimo recomendado</w:t>
      </w:r>
    </w:p>
    <w:p w14:paraId="4A7ACC38" w14:textId="77777777" w:rsidR="00835C51" w:rsidRPr="00C5752E" w:rsidRDefault="003C2F76" w:rsidP="00325E77">
      <w:pPr>
        <w:pStyle w:val="Listaconvietas"/>
        <w:ind w:left="170"/>
        <w:jc w:val="both"/>
        <w:rPr>
          <w:lang w:val="es-ES"/>
        </w:rPr>
      </w:pPr>
      <w:r w:rsidRPr="00C5752E">
        <w:rPr>
          <w:lang w:val="es-ES"/>
        </w:rPr>
        <w:t>Relación nominal de integrantes del órgano de dirección y cargos.</w:t>
      </w:r>
    </w:p>
    <w:p w14:paraId="63F96040" w14:textId="77777777" w:rsidR="00835C51" w:rsidRPr="00C5752E" w:rsidRDefault="003C2F76" w:rsidP="00325E77">
      <w:pPr>
        <w:pStyle w:val="Listaconvietas"/>
        <w:ind w:left="170"/>
        <w:jc w:val="both"/>
        <w:rPr>
          <w:lang w:val="es-ES"/>
        </w:rPr>
      </w:pPr>
      <w:r w:rsidRPr="00C5752E">
        <w:rPr>
          <w:lang w:val="es-ES"/>
        </w:rPr>
        <w:t>Indicación del sexo/género declarado a efectos del cómputo.</w:t>
      </w:r>
    </w:p>
    <w:p w14:paraId="70EE6445" w14:textId="77777777" w:rsidR="00835C51" w:rsidRPr="00C5752E" w:rsidRDefault="003C2F76" w:rsidP="00325E77">
      <w:pPr>
        <w:pStyle w:val="Listaconvietas"/>
        <w:ind w:left="170"/>
        <w:jc w:val="both"/>
        <w:rPr>
          <w:lang w:val="es-ES"/>
        </w:rPr>
      </w:pPr>
      <w:r w:rsidRPr="00C5752E">
        <w:rPr>
          <w:lang w:val="es-ES"/>
        </w:rPr>
        <w:t>Cálculo del porcentaje de mujeres.</w:t>
      </w:r>
    </w:p>
    <w:p w14:paraId="04898FED" w14:textId="77777777" w:rsidR="00835C51" w:rsidRPr="00C5752E" w:rsidRDefault="003C2F76" w:rsidP="00325E77">
      <w:pPr>
        <w:pStyle w:val="Listaconvietas"/>
        <w:ind w:left="170"/>
        <w:jc w:val="both"/>
        <w:rPr>
          <w:lang w:val="es-ES"/>
        </w:rPr>
      </w:pPr>
      <w:r w:rsidRPr="00C5752E">
        <w:rPr>
          <w:lang w:val="es-ES"/>
        </w:rPr>
        <w:t>Referencia al acuerdo de designación de la persona responsable de igualdad, si existe.</w:t>
      </w:r>
    </w:p>
    <w:p w14:paraId="2C6316F2" w14:textId="77777777" w:rsidR="00835C51" w:rsidRPr="00C5752E" w:rsidRDefault="003C2F76" w:rsidP="00325E77">
      <w:pPr>
        <w:pStyle w:val="Listaconvietas"/>
        <w:ind w:left="170"/>
        <w:jc w:val="both"/>
        <w:rPr>
          <w:lang w:val="es-ES"/>
        </w:rPr>
      </w:pPr>
      <w:r w:rsidRPr="00C5752E">
        <w:rPr>
          <w:lang w:val="es-ES"/>
        </w:rPr>
        <w:t>Firma de secretaría y visto bueno de presidencia.</w:t>
      </w:r>
    </w:p>
    <w:p w14:paraId="7073FCF4" w14:textId="77777777" w:rsidR="00835C51" w:rsidRPr="00C5752E" w:rsidRDefault="003C2F76" w:rsidP="00325E77">
      <w:pPr>
        <w:pStyle w:val="Ttulo3"/>
        <w:spacing w:after="60"/>
        <w:jc w:val="both"/>
        <w:rPr>
          <w:lang w:val="es-ES"/>
        </w:rPr>
      </w:pPr>
      <w:r w:rsidRPr="00C5752E">
        <w:rPr>
          <w:rFonts w:ascii="Arial" w:eastAsia="Arial" w:hAnsi="Arial"/>
          <w:lang w:val="es-ES"/>
        </w:rPr>
        <w:t>Modelo orientativo</w:t>
      </w:r>
    </w:p>
    <w:tbl>
      <w:tblPr>
        <w:tblW w:w="0" w:type="auto"/>
        <w:jc w:val="center"/>
        <w:tblBorders>
          <w:top w:val="nil"/>
          <w:left w:val="nil"/>
          <w:bottom w:val="nil"/>
          <w:right w:val="nil"/>
          <w:insideH w:val="nil"/>
          <w:insideV w:val="nil"/>
        </w:tblBorders>
        <w:tblLayout w:type="fixed"/>
        <w:tblLook w:val="04A0" w:firstRow="1" w:lastRow="0" w:firstColumn="1" w:lastColumn="0" w:noHBand="0" w:noVBand="1"/>
      </w:tblPr>
      <w:tblGrid>
        <w:gridCol w:w="8391"/>
      </w:tblGrid>
      <w:tr w:rsidR="00835C51" w:rsidRPr="00C5752E" w14:paraId="7D450521" w14:textId="77777777">
        <w:trPr>
          <w:jc w:val="center"/>
        </w:trPr>
        <w:tc>
          <w:tcPr>
            <w:tcW w:w="8391" w:type="dxa"/>
            <w:tcBorders>
              <w:top w:val="single" w:sz="6" w:space="0" w:color="CFDAE5"/>
              <w:left w:val="single" w:sz="6" w:space="0" w:color="CFDAE5"/>
              <w:bottom w:val="single" w:sz="6" w:space="0" w:color="CFDAE5"/>
              <w:right w:val="single" w:sz="6" w:space="0" w:color="CFDAE5"/>
            </w:tcBorders>
            <w:shd w:val="clear" w:color="auto" w:fill="F7FAFC"/>
            <w:tcMar>
              <w:top w:w="100" w:type="dxa"/>
              <w:left w:w="120" w:type="dxa"/>
              <w:bottom w:w="100" w:type="dxa"/>
              <w:right w:w="120" w:type="dxa"/>
            </w:tcMar>
          </w:tcPr>
          <w:p w14:paraId="2CBC21F1" w14:textId="77777777" w:rsidR="00835C51" w:rsidRPr="00C5752E" w:rsidRDefault="003C2F76" w:rsidP="00325E77">
            <w:pPr>
              <w:spacing w:after="20" w:line="240" w:lineRule="auto"/>
              <w:jc w:val="both"/>
              <w:rPr>
                <w:lang w:val="es-ES"/>
              </w:rPr>
            </w:pPr>
            <w:r w:rsidRPr="00C5752E">
              <w:rPr>
                <w:b/>
                <w:color w:val="1F4E79"/>
                <w:sz w:val="18"/>
                <w:lang w:val="es-ES"/>
              </w:rPr>
              <w:t>MODELO ORIENTATIVO</w:t>
            </w:r>
          </w:p>
          <w:p w14:paraId="486ED36C" w14:textId="77777777" w:rsidR="00835C51" w:rsidRPr="00C5752E" w:rsidRDefault="003C2F76" w:rsidP="00325E77">
            <w:pPr>
              <w:spacing w:after="20" w:line="240" w:lineRule="auto"/>
              <w:jc w:val="both"/>
              <w:rPr>
                <w:lang w:val="es-ES"/>
              </w:rPr>
            </w:pPr>
            <w:r w:rsidRPr="00C5752E">
              <w:rPr>
                <w:b/>
                <w:color w:val="1F4E79"/>
                <w:sz w:val="18"/>
                <w:lang w:val="es-ES"/>
              </w:rPr>
              <w:t>CERTIFICACIÓN DE COMPOSICIÓN DEL ÓRGANO DE DIRECCIÓN</w:t>
            </w:r>
          </w:p>
          <w:p w14:paraId="5EB1AAE7" w14:textId="77777777" w:rsidR="00835C51" w:rsidRPr="00C5752E" w:rsidRDefault="003C2F76" w:rsidP="00325E77">
            <w:pPr>
              <w:spacing w:after="20" w:line="240" w:lineRule="auto"/>
              <w:jc w:val="both"/>
              <w:rPr>
                <w:lang w:val="es-ES"/>
              </w:rPr>
            </w:pPr>
            <w:r w:rsidRPr="00C5752E">
              <w:rPr>
                <w:sz w:val="18"/>
                <w:lang w:val="es-ES"/>
              </w:rPr>
              <w:t>D./Dña. [NOMBRE], secretario/a de [ENTIDAD],</w:t>
            </w:r>
          </w:p>
          <w:p w14:paraId="60F6437F" w14:textId="77777777" w:rsidR="00835C51" w:rsidRPr="00C5752E" w:rsidRDefault="003C2F76" w:rsidP="00325E77">
            <w:pPr>
              <w:spacing w:after="20" w:line="240" w:lineRule="auto"/>
              <w:jc w:val="both"/>
              <w:rPr>
                <w:lang w:val="es-ES"/>
              </w:rPr>
            </w:pPr>
            <w:r w:rsidRPr="00C5752E">
              <w:rPr>
                <w:sz w:val="18"/>
                <w:lang w:val="es-ES"/>
              </w:rPr>
              <w:t>CERTIFICA:</w:t>
            </w:r>
          </w:p>
          <w:p w14:paraId="62884856" w14:textId="77777777" w:rsidR="00835C51" w:rsidRPr="00C5752E" w:rsidRDefault="003C2F76" w:rsidP="00325E77">
            <w:pPr>
              <w:spacing w:after="20" w:line="240" w:lineRule="auto"/>
              <w:jc w:val="both"/>
              <w:rPr>
                <w:lang w:val="es-ES"/>
              </w:rPr>
            </w:pPr>
            <w:r w:rsidRPr="00C5752E">
              <w:rPr>
                <w:sz w:val="18"/>
                <w:lang w:val="es-ES"/>
              </w:rPr>
              <w:t>Que el órgano de dirección vigente a la fecha de presentación de la solicitud se compone de las siguientes personas:</w:t>
            </w:r>
          </w:p>
          <w:p w14:paraId="214BE5FC" w14:textId="77777777" w:rsidR="00835C51" w:rsidRPr="00C5752E" w:rsidRDefault="003C2F76" w:rsidP="00325E77">
            <w:pPr>
              <w:spacing w:after="20" w:line="240" w:lineRule="auto"/>
              <w:jc w:val="both"/>
              <w:rPr>
                <w:lang w:val="es-ES"/>
              </w:rPr>
            </w:pPr>
            <w:r w:rsidRPr="00C5752E">
              <w:rPr>
                <w:sz w:val="18"/>
                <w:lang w:val="es-ES"/>
              </w:rPr>
              <w:t>- Presidencia: [NOMBRE] - [mujer/hombre/otro dato declarado].</w:t>
            </w:r>
          </w:p>
          <w:p w14:paraId="77C2A6BF" w14:textId="77777777" w:rsidR="00835C51" w:rsidRPr="00C5752E" w:rsidRDefault="003C2F76" w:rsidP="00325E77">
            <w:pPr>
              <w:spacing w:after="20" w:line="240" w:lineRule="auto"/>
              <w:jc w:val="both"/>
              <w:rPr>
                <w:lang w:val="es-ES"/>
              </w:rPr>
            </w:pPr>
            <w:r w:rsidRPr="00C5752E">
              <w:rPr>
                <w:sz w:val="18"/>
                <w:lang w:val="es-ES"/>
              </w:rPr>
              <w:t>- Vicepresidencia: [NOMBRE] - [_____].</w:t>
            </w:r>
          </w:p>
          <w:p w14:paraId="0183E20E" w14:textId="77777777" w:rsidR="00835C51" w:rsidRPr="00C5752E" w:rsidRDefault="003C2F76" w:rsidP="00325E77">
            <w:pPr>
              <w:spacing w:after="20" w:line="240" w:lineRule="auto"/>
              <w:jc w:val="both"/>
              <w:rPr>
                <w:lang w:val="es-ES"/>
              </w:rPr>
            </w:pPr>
            <w:r w:rsidRPr="00C5752E">
              <w:rPr>
                <w:sz w:val="18"/>
                <w:lang w:val="es-ES"/>
              </w:rPr>
              <w:t>- Secretaría: [NOMBRE] - [_____].</w:t>
            </w:r>
          </w:p>
          <w:p w14:paraId="3B83DF85" w14:textId="77777777" w:rsidR="00835C51" w:rsidRPr="00C5752E" w:rsidRDefault="003C2F76" w:rsidP="00325E77">
            <w:pPr>
              <w:spacing w:after="20" w:line="240" w:lineRule="auto"/>
              <w:jc w:val="both"/>
              <w:rPr>
                <w:lang w:val="es-ES"/>
              </w:rPr>
            </w:pPr>
            <w:r w:rsidRPr="00C5752E">
              <w:rPr>
                <w:sz w:val="18"/>
                <w:lang w:val="es-ES"/>
              </w:rPr>
              <w:t>- Tesorería: [NOMBRE] - [_____].</w:t>
            </w:r>
          </w:p>
          <w:p w14:paraId="4D22C024" w14:textId="77777777" w:rsidR="00835C51" w:rsidRPr="00C5752E" w:rsidRDefault="003C2F76" w:rsidP="00325E77">
            <w:pPr>
              <w:spacing w:after="20" w:line="240" w:lineRule="auto"/>
              <w:jc w:val="both"/>
              <w:rPr>
                <w:lang w:val="es-ES"/>
              </w:rPr>
            </w:pPr>
            <w:r w:rsidRPr="00C5752E">
              <w:rPr>
                <w:sz w:val="18"/>
                <w:lang w:val="es-ES"/>
              </w:rPr>
              <w:t>- Vocalías: [NOMBRES] - [_____].</w:t>
            </w:r>
          </w:p>
          <w:p w14:paraId="49320DAE" w14:textId="77777777" w:rsidR="00835C51" w:rsidRPr="00C5752E" w:rsidRDefault="003C2F76" w:rsidP="00325E77">
            <w:pPr>
              <w:spacing w:after="20" w:line="240" w:lineRule="auto"/>
              <w:jc w:val="both"/>
              <w:rPr>
                <w:lang w:val="es-ES"/>
              </w:rPr>
            </w:pPr>
            <w:r w:rsidRPr="00C5752E">
              <w:rPr>
                <w:sz w:val="18"/>
                <w:lang w:val="es-ES"/>
              </w:rPr>
              <w:t>Que, de un total de [NÚMERO] integrantes, [NÚMERO] son mujeres, lo que representa un [____] % del total del órgano de dirección.</w:t>
            </w:r>
          </w:p>
          <w:p w14:paraId="20439591" w14:textId="77777777" w:rsidR="00835C51" w:rsidRPr="00C5752E" w:rsidRDefault="003C2F76" w:rsidP="00325E77">
            <w:pPr>
              <w:spacing w:after="20" w:line="240" w:lineRule="auto"/>
              <w:jc w:val="both"/>
              <w:rPr>
                <w:lang w:val="es-ES"/>
              </w:rPr>
            </w:pPr>
            <w:r w:rsidRPr="00C5752E">
              <w:rPr>
                <w:sz w:val="18"/>
                <w:lang w:val="es-ES"/>
              </w:rPr>
              <w:t>Que, asimismo, consta formalmente designada como persona responsable de igualdad D./Dña. [NOMBRE], en virtud de acuerdo adoptado en fecha [_____], cargo o función asignada [_____]. [Eliminar este párrafo si no procede].</w:t>
            </w:r>
          </w:p>
          <w:p w14:paraId="5BCDAED8" w14:textId="77777777" w:rsidR="00835C51" w:rsidRPr="00C5752E" w:rsidRDefault="003C2F76" w:rsidP="00325E77">
            <w:pPr>
              <w:spacing w:after="20" w:line="240" w:lineRule="auto"/>
              <w:jc w:val="both"/>
              <w:rPr>
                <w:lang w:val="es-ES"/>
              </w:rPr>
            </w:pPr>
            <w:r w:rsidRPr="00C5752E">
              <w:rPr>
                <w:sz w:val="18"/>
                <w:lang w:val="es-ES"/>
              </w:rPr>
              <w:t>Y para su aportación al expediente de subvención, expido la presente certificación en [LUGAR], a [FECHA].</w:t>
            </w:r>
          </w:p>
          <w:p w14:paraId="7CB98622" w14:textId="77777777" w:rsidR="00835C51" w:rsidRPr="00C5752E" w:rsidRDefault="003C2F76" w:rsidP="00325E77">
            <w:pPr>
              <w:spacing w:after="20" w:line="240" w:lineRule="auto"/>
              <w:jc w:val="both"/>
              <w:rPr>
                <w:lang w:val="es-ES"/>
              </w:rPr>
            </w:pPr>
            <w:r w:rsidRPr="00C5752E">
              <w:rPr>
                <w:sz w:val="18"/>
                <w:lang w:val="es-ES"/>
              </w:rPr>
              <w:t xml:space="preserve">El/La </w:t>
            </w:r>
            <w:proofErr w:type="gramStart"/>
            <w:r w:rsidRPr="00C5752E">
              <w:rPr>
                <w:sz w:val="18"/>
                <w:lang w:val="es-ES"/>
              </w:rPr>
              <w:t>Secretario</w:t>
            </w:r>
            <w:proofErr w:type="gramEnd"/>
            <w:r w:rsidRPr="00C5752E">
              <w:rPr>
                <w:sz w:val="18"/>
                <w:lang w:val="es-ES"/>
              </w:rPr>
              <w:t>/a [FIRMA]</w:t>
            </w:r>
          </w:p>
          <w:p w14:paraId="745BB53E" w14:textId="77777777" w:rsidR="00835C51" w:rsidRPr="00C5752E" w:rsidRDefault="003C2F76" w:rsidP="00325E77">
            <w:pPr>
              <w:spacing w:after="20" w:line="240" w:lineRule="auto"/>
              <w:jc w:val="both"/>
              <w:rPr>
                <w:lang w:val="es-ES"/>
              </w:rPr>
            </w:pPr>
            <w:r w:rsidRPr="00C5752E">
              <w:rPr>
                <w:sz w:val="18"/>
                <w:lang w:val="es-ES"/>
              </w:rPr>
              <w:t>V.º B.º La Presidencia [FIRMA]</w:t>
            </w:r>
          </w:p>
        </w:tc>
      </w:tr>
    </w:tbl>
    <w:p w14:paraId="5BE2BBB2" w14:textId="77777777" w:rsidR="00835C51" w:rsidRPr="00C5752E" w:rsidRDefault="00835C51" w:rsidP="00325E77">
      <w:pPr>
        <w:jc w:val="both"/>
        <w:rPr>
          <w:lang w:val="es-ES"/>
        </w:rPr>
      </w:pPr>
    </w:p>
    <w:p w14:paraId="24478D7B" w14:textId="77777777" w:rsidR="00835C51" w:rsidRPr="00C5752E" w:rsidRDefault="003C2F76" w:rsidP="00325E77">
      <w:pPr>
        <w:pStyle w:val="Ttulo2"/>
        <w:jc w:val="both"/>
        <w:rPr>
          <w:lang w:val="es-ES"/>
        </w:rPr>
      </w:pPr>
      <w:r w:rsidRPr="00C5752E">
        <w:rPr>
          <w:rFonts w:ascii="Arial" w:eastAsia="Arial" w:hAnsi="Arial"/>
          <w:lang w:val="es-ES"/>
        </w:rPr>
        <w:t>DOCUMENTO 7. Evidencia de acciones en igualdad y, en su caso, acuerdo y seguimiento de plan de igualdad o medidas equivalentes</w:t>
      </w:r>
    </w:p>
    <w:p w14:paraId="680B7E26" w14:textId="77777777" w:rsidR="00835C51" w:rsidRPr="00C5752E" w:rsidRDefault="003C2F76" w:rsidP="00325E77">
      <w:pPr>
        <w:pStyle w:val="Ttulo3"/>
        <w:spacing w:after="60"/>
        <w:jc w:val="both"/>
        <w:rPr>
          <w:lang w:val="es-ES"/>
        </w:rPr>
      </w:pPr>
      <w:r w:rsidRPr="00C5752E">
        <w:rPr>
          <w:rFonts w:ascii="Arial" w:eastAsia="Arial" w:hAnsi="Arial"/>
          <w:lang w:val="es-ES"/>
        </w:rPr>
        <w:t>Cobertura</w:t>
      </w:r>
    </w:p>
    <w:p w14:paraId="1BF3692C" w14:textId="77777777" w:rsidR="00835C51" w:rsidRPr="00C5752E" w:rsidRDefault="003C2F76" w:rsidP="00325E77">
      <w:pPr>
        <w:pStyle w:val="Textoindependiente"/>
        <w:jc w:val="both"/>
        <w:rPr>
          <w:lang w:val="es-ES"/>
        </w:rPr>
      </w:pPr>
      <w:r w:rsidRPr="00C5752E">
        <w:rPr>
          <w:lang w:val="es-ES"/>
        </w:rPr>
        <w:t>A2.B2 y A2.B3</w:t>
      </w:r>
    </w:p>
    <w:p w14:paraId="64169001" w14:textId="77777777" w:rsidR="00835C51" w:rsidRPr="00C5752E" w:rsidRDefault="003C2F76" w:rsidP="00325E77">
      <w:pPr>
        <w:pStyle w:val="Ttulo3"/>
        <w:spacing w:after="60"/>
        <w:jc w:val="both"/>
        <w:rPr>
          <w:lang w:val="es-ES"/>
        </w:rPr>
      </w:pPr>
      <w:r w:rsidRPr="00C5752E">
        <w:rPr>
          <w:rFonts w:ascii="Arial" w:eastAsia="Arial" w:hAnsi="Arial"/>
          <w:lang w:val="es-ES"/>
        </w:rPr>
        <w:t>Finalidad</w:t>
      </w:r>
    </w:p>
    <w:p w14:paraId="509F5A18" w14:textId="77777777" w:rsidR="00835C51" w:rsidRPr="00C5752E" w:rsidRDefault="003C2F76" w:rsidP="00325E77">
      <w:pPr>
        <w:pStyle w:val="Textoindependiente"/>
        <w:jc w:val="both"/>
        <w:rPr>
          <w:lang w:val="es-ES"/>
        </w:rPr>
      </w:pPr>
      <w:r w:rsidRPr="00C5752E">
        <w:rPr>
          <w:lang w:val="es-ES"/>
        </w:rPr>
        <w:t>Acreditar la realización de, al menos, una acción anual de sensibilización/formación en igualdad y, en su caso, la aprobación y seguimiento de un plan de igualdad o medidas equivalentes.</w:t>
      </w:r>
    </w:p>
    <w:p w14:paraId="0C501B7F" w14:textId="77777777" w:rsidR="00835C51" w:rsidRPr="00C5752E" w:rsidRDefault="003C2F76" w:rsidP="00325E77">
      <w:pPr>
        <w:pStyle w:val="Ttulo3"/>
        <w:spacing w:after="60"/>
        <w:jc w:val="both"/>
        <w:rPr>
          <w:lang w:val="es-ES"/>
        </w:rPr>
      </w:pPr>
      <w:r w:rsidRPr="00C5752E">
        <w:rPr>
          <w:rFonts w:ascii="Arial" w:eastAsia="Arial" w:hAnsi="Arial"/>
          <w:lang w:val="es-ES"/>
        </w:rPr>
        <w:t>Observaciones de uso</w:t>
      </w:r>
    </w:p>
    <w:p w14:paraId="783B8344" w14:textId="77777777" w:rsidR="00835C51" w:rsidRPr="00C5752E" w:rsidRDefault="003C2F76" w:rsidP="00325E77">
      <w:pPr>
        <w:pStyle w:val="Textoindependiente"/>
        <w:jc w:val="both"/>
        <w:rPr>
          <w:lang w:val="es-ES"/>
        </w:rPr>
      </w:pPr>
      <w:r w:rsidRPr="00C5752E">
        <w:rPr>
          <w:lang w:val="es-ES"/>
        </w:rPr>
        <w:t>Se recomienda presentar una ficha-resumen con anexos numerados, para ordenar mejor convocatorias, materiales, acuerdos y seguimiento.</w:t>
      </w:r>
    </w:p>
    <w:p w14:paraId="1E27C762" w14:textId="77777777" w:rsidR="00835C51" w:rsidRPr="00C5752E" w:rsidRDefault="003C2F76" w:rsidP="00325E77">
      <w:pPr>
        <w:pStyle w:val="Ttulo3"/>
        <w:spacing w:after="60"/>
        <w:jc w:val="both"/>
        <w:rPr>
          <w:lang w:val="es-ES"/>
        </w:rPr>
      </w:pPr>
      <w:r w:rsidRPr="00C5752E">
        <w:rPr>
          <w:rFonts w:ascii="Arial" w:eastAsia="Arial" w:hAnsi="Arial"/>
          <w:lang w:val="es-ES"/>
        </w:rPr>
        <w:t>Contenido mínimo recomendado</w:t>
      </w:r>
    </w:p>
    <w:p w14:paraId="7718C1DB" w14:textId="77777777" w:rsidR="00835C51" w:rsidRPr="00C5752E" w:rsidRDefault="003C2F76" w:rsidP="00325E77">
      <w:pPr>
        <w:pStyle w:val="Listaconvietas"/>
        <w:ind w:left="170"/>
        <w:jc w:val="both"/>
        <w:rPr>
          <w:lang w:val="es-ES"/>
        </w:rPr>
      </w:pPr>
      <w:r w:rsidRPr="00C5752E">
        <w:rPr>
          <w:lang w:val="es-ES"/>
        </w:rPr>
        <w:t>Identificación de la acción o acciones realizadas.</w:t>
      </w:r>
    </w:p>
    <w:p w14:paraId="0BD1E4CD" w14:textId="77777777" w:rsidR="00835C51" w:rsidRPr="00C5752E" w:rsidRDefault="003C2F76" w:rsidP="00325E77">
      <w:pPr>
        <w:pStyle w:val="Listaconvietas"/>
        <w:ind w:left="170"/>
        <w:jc w:val="both"/>
        <w:rPr>
          <w:lang w:val="es-ES"/>
        </w:rPr>
      </w:pPr>
      <w:r w:rsidRPr="00C5752E">
        <w:rPr>
          <w:lang w:val="es-ES"/>
        </w:rPr>
        <w:t>Fecha, formato y participantes o alcance.</w:t>
      </w:r>
    </w:p>
    <w:p w14:paraId="0E4331B7" w14:textId="77777777" w:rsidR="00835C51" w:rsidRPr="00C5752E" w:rsidRDefault="003C2F76" w:rsidP="00325E77">
      <w:pPr>
        <w:pStyle w:val="Listaconvietas"/>
        <w:ind w:left="170"/>
        <w:jc w:val="both"/>
        <w:rPr>
          <w:lang w:val="es-ES"/>
        </w:rPr>
      </w:pPr>
      <w:r w:rsidRPr="00C5752E">
        <w:rPr>
          <w:lang w:val="es-ES"/>
        </w:rPr>
        <w:t>Documentos anexos justificativos.</w:t>
      </w:r>
    </w:p>
    <w:p w14:paraId="42D6F785" w14:textId="77777777" w:rsidR="00835C51" w:rsidRPr="00C5752E" w:rsidRDefault="003C2F76" w:rsidP="00325E77">
      <w:pPr>
        <w:pStyle w:val="Listaconvietas"/>
        <w:ind w:left="170"/>
        <w:jc w:val="both"/>
        <w:rPr>
          <w:lang w:val="es-ES"/>
        </w:rPr>
      </w:pPr>
      <w:r w:rsidRPr="00C5752E">
        <w:rPr>
          <w:lang w:val="es-ES"/>
        </w:rPr>
        <w:t>En su caso, acuerdo de aprobación del plan o medidas equivalentes.</w:t>
      </w:r>
    </w:p>
    <w:p w14:paraId="4BE29271" w14:textId="77777777" w:rsidR="00835C51" w:rsidRPr="00C5752E" w:rsidRDefault="003C2F76" w:rsidP="00325E77">
      <w:pPr>
        <w:pStyle w:val="Listaconvietas"/>
        <w:ind w:left="170"/>
        <w:jc w:val="both"/>
        <w:rPr>
          <w:lang w:val="es-ES"/>
        </w:rPr>
      </w:pPr>
      <w:r w:rsidRPr="00C5752E">
        <w:rPr>
          <w:lang w:val="es-ES"/>
        </w:rPr>
        <w:t>Evidencia de seguimiento, evaluación o indicadores.</w:t>
      </w:r>
    </w:p>
    <w:p w14:paraId="4E18CCD2" w14:textId="77777777" w:rsidR="00835C51" w:rsidRPr="00C5752E" w:rsidRDefault="003C2F76" w:rsidP="00325E77">
      <w:pPr>
        <w:pStyle w:val="Ttulo3"/>
        <w:spacing w:after="60"/>
        <w:jc w:val="both"/>
        <w:rPr>
          <w:lang w:val="es-ES"/>
        </w:rPr>
      </w:pPr>
      <w:r w:rsidRPr="00C5752E">
        <w:rPr>
          <w:rFonts w:ascii="Arial" w:eastAsia="Arial" w:hAnsi="Arial"/>
          <w:lang w:val="es-ES"/>
        </w:rPr>
        <w:t>Modelo orientativo</w:t>
      </w:r>
    </w:p>
    <w:tbl>
      <w:tblPr>
        <w:tblW w:w="0" w:type="auto"/>
        <w:jc w:val="center"/>
        <w:tblBorders>
          <w:top w:val="nil"/>
          <w:left w:val="nil"/>
          <w:bottom w:val="nil"/>
          <w:right w:val="nil"/>
          <w:insideH w:val="nil"/>
          <w:insideV w:val="nil"/>
        </w:tblBorders>
        <w:tblLayout w:type="fixed"/>
        <w:tblLook w:val="04A0" w:firstRow="1" w:lastRow="0" w:firstColumn="1" w:lastColumn="0" w:noHBand="0" w:noVBand="1"/>
      </w:tblPr>
      <w:tblGrid>
        <w:gridCol w:w="8391"/>
      </w:tblGrid>
      <w:tr w:rsidR="00835C51" w:rsidRPr="00C5752E" w14:paraId="64EDEF41" w14:textId="77777777">
        <w:trPr>
          <w:jc w:val="center"/>
        </w:trPr>
        <w:tc>
          <w:tcPr>
            <w:tcW w:w="8391" w:type="dxa"/>
            <w:tcBorders>
              <w:top w:val="single" w:sz="6" w:space="0" w:color="CFDAE5"/>
              <w:left w:val="single" w:sz="6" w:space="0" w:color="CFDAE5"/>
              <w:bottom w:val="single" w:sz="6" w:space="0" w:color="CFDAE5"/>
              <w:right w:val="single" w:sz="6" w:space="0" w:color="CFDAE5"/>
            </w:tcBorders>
            <w:shd w:val="clear" w:color="auto" w:fill="F7FAFC"/>
            <w:tcMar>
              <w:top w:w="100" w:type="dxa"/>
              <w:left w:w="120" w:type="dxa"/>
              <w:bottom w:w="100" w:type="dxa"/>
              <w:right w:w="120" w:type="dxa"/>
            </w:tcMar>
          </w:tcPr>
          <w:p w14:paraId="287670FA" w14:textId="77777777" w:rsidR="00835C51" w:rsidRPr="00C5752E" w:rsidRDefault="003C2F76" w:rsidP="00325E77">
            <w:pPr>
              <w:spacing w:after="20" w:line="240" w:lineRule="auto"/>
              <w:jc w:val="both"/>
              <w:rPr>
                <w:lang w:val="es-ES"/>
              </w:rPr>
            </w:pPr>
            <w:r w:rsidRPr="00C5752E">
              <w:rPr>
                <w:b/>
                <w:color w:val="1F4E79"/>
                <w:sz w:val="18"/>
                <w:lang w:val="es-ES"/>
              </w:rPr>
              <w:t>MODELO ORIENTATIVO</w:t>
            </w:r>
          </w:p>
          <w:p w14:paraId="62D8F4BE" w14:textId="77777777" w:rsidR="00835C51" w:rsidRPr="00C5752E" w:rsidRDefault="003C2F76" w:rsidP="00325E77">
            <w:pPr>
              <w:spacing w:after="20" w:line="240" w:lineRule="auto"/>
              <w:jc w:val="both"/>
              <w:rPr>
                <w:lang w:val="es-ES"/>
              </w:rPr>
            </w:pPr>
            <w:r w:rsidRPr="00C5752E">
              <w:rPr>
                <w:b/>
                <w:color w:val="1F4E79"/>
                <w:sz w:val="18"/>
                <w:lang w:val="es-ES"/>
              </w:rPr>
              <w:t>FICHA RESUMEN DE IGUALDAD</w:t>
            </w:r>
          </w:p>
          <w:p w14:paraId="383219A1" w14:textId="77777777" w:rsidR="00835C51" w:rsidRPr="00C5752E" w:rsidRDefault="003C2F76" w:rsidP="00325E77">
            <w:pPr>
              <w:spacing w:after="20" w:line="240" w:lineRule="auto"/>
              <w:jc w:val="both"/>
              <w:rPr>
                <w:lang w:val="es-ES"/>
              </w:rPr>
            </w:pPr>
            <w:r w:rsidRPr="00C5752E">
              <w:rPr>
                <w:sz w:val="18"/>
                <w:lang w:val="es-ES"/>
              </w:rPr>
              <w:lastRenderedPageBreak/>
              <w:t>Entidad: [_____]</w:t>
            </w:r>
          </w:p>
          <w:p w14:paraId="750E11F2" w14:textId="77777777" w:rsidR="00835C51" w:rsidRPr="00C5752E" w:rsidRDefault="003C2F76" w:rsidP="00325E77">
            <w:pPr>
              <w:spacing w:after="20" w:line="240" w:lineRule="auto"/>
              <w:jc w:val="both"/>
              <w:rPr>
                <w:lang w:val="es-ES"/>
              </w:rPr>
            </w:pPr>
            <w:r w:rsidRPr="00C5752E">
              <w:rPr>
                <w:sz w:val="18"/>
                <w:lang w:val="es-ES"/>
              </w:rPr>
              <w:t>APARTADO 1. ACCIÓN/ACCIONES DE SENSIBILIZACIÓN O FORMACIÓN</w:t>
            </w:r>
          </w:p>
          <w:p w14:paraId="37D376A9" w14:textId="77777777" w:rsidR="00835C51" w:rsidRPr="00C5752E" w:rsidRDefault="003C2F76" w:rsidP="00325E77">
            <w:pPr>
              <w:spacing w:after="20" w:line="240" w:lineRule="auto"/>
              <w:jc w:val="both"/>
              <w:rPr>
                <w:lang w:val="es-ES"/>
              </w:rPr>
            </w:pPr>
            <w:r w:rsidRPr="00C5752E">
              <w:rPr>
                <w:sz w:val="18"/>
                <w:lang w:val="es-ES"/>
              </w:rPr>
              <w:t>1. Denominación de la acción: [_____]</w:t>
            </w:r>
          </w:p>
          <w:p w14:paraId="467C1413" w14:textId="77777777" w:rsidR="00835C51" w:rsidRPr="00C5752E" w:rsidRDefault="003C2F76" w:rsidP="00325E77">
            <w:pPr>
              <w:spacing w:after="20" w:line="240" w:lineRule="auto"/>
              <w:jc w:val="both"/>
              <w:rPr>
                <w:lang w:val="es-ES"/>
              </w:rPr>
            </w:pPr>
            <w:r w:rsidRPr="00C5752E">
              <w:rPr>
                <w:sz w:val="18"/>
                <w:lang w:val="es-ES"/>
              </w:rPr>
              <w:t>2. Fecha de realización: [_____]</w:t>
            </w:r>
          </w:p>
          <w:p w14:paraId="211AFF36" w14:textId="77777777" w:rsidR="00835C51" w:rsidRPr="00C5752E" w:rsidRDefault="003C2F76" w:rsidP="00325E77">
            <w:pPr>
              <w:spacing w:after="20" w:line="240" w:lineRule="auto"/>
              <w:jc w:val="both"/>
              <w:rPr>
                <w:lang w:val="es-ES"/>
              </w:rPr>
            </w:pPr>
            <w:r w:rsidRPr="00C5752E">
              <w:rPr>
                <w:sz w:val="18"/>
                <w:lang w:val="es-ES"/>
              </w:rPr>
              <w:t>3. Modalidad: [presencial / online / mixta]</w:t>
            </w:r>
          </w:p>
          <w:p w14:paraId="23BD7A15" w14:textId="77777777" w:rsidR="00835C51" w:rsidRPr="00C5752E" w:rsidRDefault="003C2F76" w:rsidP="00325E77">
            <w:pPr>
              <w:spacing w:after="20" w:line="240" w:lineRule="auto"/>
              <w:jc w:val="both"/>
              <w:rPr>
                <w:lang w:val="es-ES"/>
              </w:rPr>
            </w:pPr>
            <w:r w:rsidRPr="00C5752E">
              <w:rPr>
                <w:sz w:val="18"/>
                <w:lang w:val="es-ES"/>
              </w:rPr>
              <w:t>4. Contenido o temática: [_____]</w:t>
            </w:r>
          </w:p>
          <w:p w14:paraId="37014BB3" w14:textId="77777777" w:rsidR="00835C51" w:rsidRPr="00C5752E" w:rsidRDefault="003C2F76" w:rsidP="00325E77">
            <w:pPr>
              <w:spacing w:after="20" w:line="240" w:lineRule="auto"/>
              <w:jc w:val="both"/>
              <w:rPr>
                <w:lang w:val="es-ES"/>
              </w:rPr>
            </w:pPr>
            <w:r w:rsidRPr="00C5752E">
              <w:rPr>
                <w:sz w:val="18"/>
                <w:lang w:val="es-ES"/>
              </w:rPr>
              <w:t>5. Personas destinatarias / participantes: [_____]</w:t>
            </w:r>
          </w:p>
          <w:p w14:paraId="47C1E439" w14:textId="77777777" w:rsidR="00835C51" w:rsidRPr="00C5752E" w:rsidRDefault="003C2F76" w:rsidP="00325E77">
            <w:pPr>
              <w:spacing w:after="20" w:line="240" w:lineRule="auto"/>
              <w:jc w:val="both"/>
              <w:rPr>
                <w:lang w:val="es-ES"/>
              </w:rPr>
            </w:pPr>
            <w:r w:rsidRPr="00C5752E">
              <w:rPr>
                <w:sz w:val="18"/>
                <w:lang w:val="es-ES"/>
              </w:rPr>
              <w:t>6. Evidencias que se aportan como anexos: [convocatoria, cartel, hoja de firmas, material, acta, memoria, capturas, etc.]</w:t>
            </w:r>
          </w:p>
          <w:p w14:paraId="745D4282" w14:textId="77777777" w:rsidR="00835C51" w:rsidRPr="00C5752E" w:rsidRDefault="003C2F76" w:rsidP="00325E77">
            <w:pPr>
              <w:spacing w:after="20" w:line="240" w:lineRule="auto"/>
              <w:jc w:val="both"/>
              <w:rPr>
                <w:lang w:val="es-ES"/>
              </w:rPr>
            </w:pPr>
            <w:r w:rsidRPr="00C5752E">
              <w:rPr>
                <w:sz w:val="18"/>
                <w:lang w:val="es-ES"/>
              </w:rPr>
              <w:t>APARTADO 2. PLAN DE IGUALDAD O MEDIDAS EQUIVALENTES</w:t>
            </w:r>
          </w:p>
          <w:p w14:paraId="38CD7355" w14:textId="77777777" w:rsidR="00835C51" w:rsidRPr="00C5752E" w:rsidRDefault="003C2F76" w:rsidP="00325E77">
            <w:pPr>
              <w:spacing w:after="20" w:line="240" w:lineRule="auto"/>
              <w:jc w:val="both"/>
              <w:rPr>
                <w:lang w:val="es-ES"/>
              </w:rPr>
            </w:pPr>
            <w:r w:rsidRPr="00C5752E">
              <w:rPr>
                <w:sz w:val="18"/>
                <w:lang w:val="es-ES"/>
              </w:rPr>
              <w:t>1. ¿Existe acuerdo formal de aprobación? [Sí/No]</w:t>
            </w:r>
          </w:p>
          <w:p w14:paraId="3CCE5254" w14:textId="77777777" w:rsidR="00835C51" w:rsidRPr="00C5752E" w:rsidRDefault="003C2F76" w:rsidP="00325E77">
            <w:pPr>
              <w:spacing w:after="20" w:line="240" w:lineRule="auto"/>
              <w:jc w:val="both"/>
              <w:rPr>
                <w:lang w:val="es-ES"/>
              </w:rPr>
            </w:pPr>
            <w:r w:rsidRPr="00C5752E">
              <w:rPr>
                <w:sz w:val="18"/>
                <w:lang w:val="es-ES"/>
              </w:rPr>
              <w:t>2. Fecha del acuerdo: [_____]</w:t>
            </w:r>
          </w:p>
          <w:p w14:paraId="5239412C" w14:textId="77777777" w:rsidR="00835C51" w:rsidRPr="00C5752E" w:rsidRDefault="003C2F76" w:rsidP="00325E77">
            <w:pPr>
              <w:spacing w:after="20" w:line="240" w:lineRule="auto"/>
              <w:jc w:val="both"/>
              <w:rPr>
                <w:lang w:val="es-ES"/>
              </w:rPr>
            </w:pPr>
            <w:r w:rsidRPr="00C5752E">
              <w:rPr>
                <w:sz w:val="18"/>
                <w:lang w:val="es-ES"/>
              </w:rPr>
              <w:t>3. Órgano que lo aprobó: [_____]</w:t>
            </w:r>
          </w:p>
          <w:p w14:paraId="79861AF5" w14:textId="77777777" w:rsidR="00835C51" w:rsidRPr="00C5752E" w:rsidRDefault="003C2F76" w:rsidP="00325E77">
            <w:pPr>
              <w:spacing w:after="20" w:line="240" w:lineRule="auto"/>
              <w:jc w:val="both"/>
              <w:rPr>
                <w:lang w:val="es-ES"/>
              </w:rPr>
            </w:pPr>
            <w:r w:rsidRPr="00C5752E">
              <w:rPr>
                <w:sz w:val="18"/>
                <w:lang w:val="es-ES"/>
              </w:rPr>
              <w:t>4. Denominación del documento: [plan / protocolo / medidas equivalentes]</w:t>
            </w:r>
          </w:p>
          <w:p w14:paraId="28C53160" w14:textId="77777777" w:rsidR="00835C51" w:rsidRPr="00C5752E" w:rsidRDefault="003C2F76" w:rsidP="00325E77">
            <w:pPr>
              <w:spacing w:after="20" w:line="240" w:lineRule="auto"/>
              <w:jc w:val="both"/>
              <w:rPr>
                <w:lang w:val="es-ES"/>
              </w:rPr>
            </w:pPr>
            <w:r w:rsidRPr="00C5752E">
              <w:rPr>
                <w:sz w:val="18"/>
                <w:lang w:val="es-ES"/>
              </w:rPr>
              <w:t>5. Principales medidas aprobadas: [_____]</w:t>
            </w:r>
          </w:p>
          <w:p w14:paraId="3003F9D5" w14:textId="77777777" w:rsidR="00835C51" w:rsidRPr="00C5752E" w:rsidRDefault="003C2F76" w:rsidP="00325E77">
            <w:pPr>
              <w:spacing w:after="20" w:line="240" w:lineRule="auto"/>
              <w:jc w:val="both"/>
              <w:rPr>
                <w:lang w:val="es-ES"/>
              </w:rPr>
            </w:pPr>
            <w:r w:rsidRPr="00C5752E">
              <w:rPr>
                <w:sz w:val="18"/>
                <w:lang w:val="es-ES"/>
              </w:rPr>
              <w:t>APARTADO 3. SEGUIMIENTO</w:t>
            </w:r>
          </w:p>
          <w:p w14:paraId="23941E92" w14:textId="77777777" w:rsidR="00835C51" w:rsidRPr="00C5752E" w:rsidRDefault="003C2F76" w:rsidP="00325E77">
            <w:pPr>
              <w:spacing w:after="20" w:line="240" w:lineRule="auto"/>
              <w:jc w:val="both"/>
              <w:rPr>
                <w:lang w:val="es-ES"/>
              </w:rPr>
            </w:pPr>
            <w:r w:rsidRPr="00C5752E">
              <w:rPr>
                <w:sz w:val="18"/>
                <w:lang w:val="es-ES"/>
              </w:rPr>
              <w:t>1. Periodo de seguimiento o revisión: [_____]</w:t>
            </w:r>
          </w:p>
          <w:p w14:paraId="046597BE" w14:textId="77777777" w:rsidR="00835C51" w:rsidRPr="00C5752E" w:rsidRDefault="003C2F76" w:rsidP="00325E77">
            <w:pPr>
              <w:spacing w:after="20" w:line="240" w:lineRule="auto"/>
              <w:jc w:val="both"/>
              <w:rPr>
                <w:lang w:val="es-ES"/>
              </w:rPr>
            </w:pPr>
            <w:r w:rsidRPr="00C5752E">
              <w:rPr>
                <w:sz w:val="18"/>
                <w:lang w:val="es-ES"/>
              </w:rPr>
              <w:t>2. Indicadores o evidencias de seguimiento: [_____]</w:t>
            </w:r>
          </w:p>
          <w:p w14:paraId="487AF930" w14:textId="77777777" w:rsidR="00835C51" w:rsidRPr="00C5752E" w:rsidRDefault="003C2F76" w:rsidP="00325E77">
            <w:pPr>
              <w:spacing w:after="20" w:line="240" w:lineRule="auto"/>
              <w:jc w:val="both"/>
              <w:rPr>
                <w:lang w:val="es-ES"/>
              </w:rPr>
            </w:pPr>
            <w:r w:rsidRPr="00C5752E">
              <w:rPr>
                <w:sz w:val="18"/>
                <w:lang w:val="es-ES"/>
              </w:rPr>
              <w:t>3. Responsable del seguimiento: [_____]</w:t>
            </w:r>
          </w:p>
          <w:p w14:paraId="30B683E0" w14:textId="77777777" w:rsidR="00835C51" w:rsidRPr="00C5752E" w:rsidRDefault="003C2F76" w:rsidP="00325E77">
            <w:pPr>
              <w:spacing w:after="20" w:line="240" w:lineRule="auto"/>
              <w:jc w:val="both"/>
              <w:rPr>
                <w:lang w:val="es-ES"/>
              </w:rPr>
            </w:pPr>
            <w:r w:rsidRPr="00C5752E">
              <w:rPr>
                <w:sz w:val="18"/>
                <w:lang w:val="es-ES"/>
              </w:rPr>
              <w:t>Firma de la persona responsable / secretaría [FIRMA]</w:t>
            </w:r>
          </w:p>
        </w:tc>
      </w:tr>
    </w:tbl>
    <w:p w14:paraId="17008A60" w14:textId="77777777" w:rsidR="00835C51" w:rsidRPr="00C5752E" w:rsidRDefault="00835C51" w:rsidP="00325E77">
      <w:pPr>
        <w:jc w:val="both"/>
        <w:rPr>
          <w:lang w:val="es-ES"/>
        </w:rPr>
      </w:pPr>
    </w:p>
    <w:p w14:paraId="0AC93EB9" w14:textId="77777777" w:rsidR="00835C51" w:rsidRPr="00C5752E" w:rsidRDefault="003C2F76" w:rsidP="00325E77">
      <w:pPr>
        <w:pStyle w:val="Ttulo2"/>
        <w:jc w:val="both"/>
        <w:rPr>
          <w:lang w:val="es-ES"/>
        </w:rPr>
      </w:pPr>
      <w:r w:rsidRPr="00C5752E">
        <w:rPr>
          <w:rFonts w:ascii="Arial" w:eastAsia="Arial" w:hAnsi="Arial"/>
          <w:lang w:val="es-ES"/>
        </w:rPr>
        <w:t>DOCUMENTO 8. Certificación federativa o listado/clasificación oficial de equipos/licencias femeninas</w:t>
      </w:r>
    </w:p>
    <w:p w14:paraId="6577FB5F" w14:textId="77777777" w:rsidR="00835C51" w:rsidRPr="00F85424" w:rsidRDefault="003C2F76" w:rsidP="00325E77">
      <w:pPr>
        <w:rPr>
          <w:lang w:val="es-ES"/>
        </w:rPr>
      </w:pPr>
      <w:r w:rsidRPr="00F85424">
        <w:rPr>
          <w:lang w:val="es-ES"/>
        </w:rPr>
        <w:t xml:space="preserve">Nota de protección de datos: cuando este modelo o sus anexos incorporen datos personales de terceras personas, deberá incluirse la cláusula de información previa a terceras personas; y cuando la identificación nominal no resulte imprescindible, la información deberá presentarse de forma agregada, anonimizada o </w:t>
      </w:r>
      <w:proofErr w:type="spellStart"/>
      <w:r w:rsidRPr="00F85424">
        <w:rPr>
          <w:lang w:val="es-ES"/>
        </w:rPr>
        <w:t>seudonimizada</w:t>
      </w:r>
      <w:proofErr w:type="spellEnd"/>
      <w:r w:rsidRPr="00F85424">
        <w:rPr>
          <w:lang w:val="es-ES"/>
        </w:rPr>
        <w:t>.</w:t>
      </w:r>
    </w:p>
    <w:p w14:paraId="46F3663F" w14:textId="77777777" w:rsidR="00835C51" w:rsidRPr="00C5752E" w:rsidRDefault="003C2F76" w:rsidP="00325E77">
      <w:pPr>
        <w:pStyle w:val="Ttulo3"/>
        <w:spacing w:after="60"/>
        <w:jc w:val="both"/>
        <w:rPr>
          <w:lang w:val="es-ES"/>
        </w:rPr>
      </w:pPr>
      <w:r w:rsidRPr="00C5752E">
        <w:rPr>
          <w:rFonts w:ascii="Arial" w:eastAsia="Arial" w:hAnsi="Arial"/>
          <w:lang w:val="es-ES"/>
        </w:rPr>
        <w:t>Cobertura</w:t>
      </w:r>
    </w:p>
    <w:p w14:paraId="02A64699" w14:textId="77777777" w:rsidR="00835C51" w:rsidRPr="00C5752E" w:rsidRDefault="003C2F76" w:rsidP="00325E77">
      <w:pPr>
        <w:pStyle w:val="Textoindependiente"/>
        <w:jc w:val="both"/>
        <w:rPr>
          <w:lang w:val="es-ES"/>
        </w:rPr>
      </w:pPr>
      <w:r w:rsidRPr="00C5752E">
        <w:rPr>
          <w:lang w:val="es-ES"/>
        </w:rPr>
        <w:t>A2.C</w:t>
      </w:r>
    </w:p>
    <w:p w14:paraId="3FEF088A" w14:textId="77777777" w:rsidR="00835C51" w:rsidRPr="00C5752E" w:rsidRDefault="003C2F76" w:rsidP="00325E77">
      <w:pPr>
        <w:pStyle w:val="Ttulo3"/>
        <w:spacing w:after="60"/>
        <w:jc w:val="both"/>
        <w:rPr>
          <w:lang w:val="es-ES"/>
        </w:rPr>
      </w:pPr>
      <w:r w:rsidRPr="00C5752E">
        <w:rPr>
          <w:rFonts w:ascii="Arial" w:eastAsia="Arial" w:hAnsi="Arial"/>
          <w:lang w:val="es-ES"/>
        </w:rPr>
        <w:t>Finalidad</w:t>
      </w:r>
    </w:p>
    <w:p w14:paraId="50276F60" w14:textId="77777777" w:rsidR="00835C51" w:rsidRPr="00C5752E" w:rsidRDefault="003C2F76" w:rsidP="00325E77">
      <w:pPr>
        <w:pStyle w:val="Textoindependiente"/>
        <w:jc w:val="both"/>
        <w:rPr>
          <w:lang w:val="es-ES"/>
        </w:rPr>
      </w:pPr>
      <w:r w:rsidRPr="00C5752E">
        <w:rPr>
          <w:lang w:val="es-ES"/>
        </w:rPr>
        <w:t>Acreditar la existencia y dimensión de equipos, deportistas o licencias femeninas en la temporada de referencia.</w:t>
      </w:r>
    </w:p>
    <w:p w14:paraId="13E88D2B" w14:textId="77777777" w:rsidR="00835C51" w:rsidRPr="00C5752E" w:rsidRDefault="003C2F76" w:rsidP="00325E77">
      <w:pPr>
        <w:pStyle w:val="Ttulo3"/>
        <w:spacing w:after="60"/>
        <w:jc w:val="both"/>
        <w:rPr>
          <w:lang w:val="es-ES"/>
        </w:rPr>
      </w:pPr>
      <w:r w:rsidRPr="00C5752E">
        <w:rPr>
          <w:rFonts w:ascii="Arial" w:eastAsia="Arial" w:hAnsi="Arial"/>
          <w:lang w:val="es-ES"/>
        </w:rPr>
        <w:t>Observaciones de uso</w:t>
      </w:r>
    </w:p>
    <w:p w14:paraId="5B7C758C" w14:textId="77777777" w:rsidR="00835C51" w:rsidRPr="00C5752E" w:rsidRDefault="003C2F76" w:rsidP="00325E77">
      <w:pPr>
        <w:pStyle w:val="Textoindependiente"/>
        <w:jc w:val="both"/>
        <w:rPr>
          <w:lang w:val="es-ES"/>
        </w:rPr>
      </w:pPr>
      <w:r w:rsidRPr="00C5752E">
        <w:rPr>
          <w:lang w:val="es-ES"/>
        </w:rPr>
        <w:t>Lo idóneo es certificación expedida por la federación deportiva correspondiente. De forma subsidiaria puede aportarse listado oficial o clasificación donde conste la participación.</w:t>
      </w:r>
    </w:p>
    <w:p w14:paraId="50B66E46" w14:textId="77777777" w:rsidR="00835C51" w:rsidRPr="00C5752E" w:rsidRDefault="003C2F76" w:rsidP="00325E77">
      <w:pPr>
        <w:pStyle w:val="Ttulo3"/>
        <w:spacing w:after="60"/>
        <w:jc w:val="both"/>
        <w:rPr>
          <w:lang w:val="es-ES"/>
        </w:rPr>
      </w:pPr>
      <w:r w:rsidRPr="00C5752E">
        <w:rPr>
          <w:rFonts w:ascii="Arial" w:eastAsia="Arial" w:hAnsi="Arial"/>
          <w:lang w:val="es-ES"/>
        </w:rPr>
        <w:t>Contenido mínimo recomendado</w:t>
      </w:r>
    </w:p>
    <w:p w14:paraId="01B15B49" w14:textId="77777777" w:rsidR="00835C51" w:rsidRPr="00C5752E" w:rsidRDefault="003C2F76" w:rsidP="00325E77">
      <w:pPr>
        <w:pStyle w:val="Listaconvietas"/>
        <w:ind w:left="170"/>
        <w:jc w:val="both"/>
        <w:rPr>
          <w:lang w:val="es-ES"/>
        </w:rPr>
      </w:pPr>
      <w:r w:rsidRPr="00C5752E">
        <w:rPr>
          <w:lang w:val="es-ES"/>
        </w:rPr>
        <w:t>Temporada de referencia.</w:t>
      </w:r>
    </w:p>
    <w:p w14:paraId="0C07A98F" w14:textId="77777777" w:rsidR="00835C51" w:rsidRPr="00C5752E" w:rsidRDefault="003C2F76" w:rsidP="00325E77">
      <w:pPr>
        <w:pStyle w:val="Listaconvietas"/>
        <w:ind w:left="170"/>
        <w:jc w:val="both"/>
        <w:rPr>
          <w:lang w:val="es-ES"/>
        </w:rPr>
      </w:pPr>
      <w:r w:rsidRPr="00C5752E">
        <w:rPr>
          <w:lang w:val="es-ES"/>
        </w:rPr>
        <w:t>Entidad y modalidad deportiva.</w:t>
      </w:r>
    </w:p>
    <w:p w14:paraId="1D00829C" w14:textId="77777777" w:rsidR="00835C51" w:rsidRPr="000C681E" w:rsidRDefault="003C2F76" w:rsidP="00325E77">
      <w:pPr>
        <w:pStyle w:val="Listaconvietas"/>
        <w:ind w:left="170"/>
        <w:jc w:val="both"/>
        <w:rPr>
          <w:lang w:val="pt-PT"/>
        </w:rPr>
      </w:pPr>
      <w:r w:rsidRPr="000C681E">
        <w:rPr>
          <w:lang w:val="pt-PT"/>
        </w:rPr>
        <w:t>Número de equipos, deportistas o licencias femeninas.</w:t>
      </w:r>
    </w:p>
    <w:p w14:paraId="379F52DC" w14:textId="77777777" w:rsidR="00835C51" w:rsidRPr="00C5752E" w:rsidRDefault="003C2F76" w:rsidP="00325E77">
      <w:pPr>
        <w:pStyle w:val="Listaconvietas"/>
        <w:ind w:left="170"/>
        <w:jc w:val="both"/>
        <w:rPr>
          <w:lang w:val="es-ES"/>
        </w:rPr>
      </w:pPr>
      <w:r w:rsidRPr="00C5752E">
        <w:rPr>
          <w:lang w:val="es-ES"/>
        </w:rPr>
        <w:t>Fuente oficial que emite la información.</w:t>
      </w:r>
    </w:p>
    <w:p w14:paraId="763A955A" w14:textId="77777777" w:rsidR="00835C51" w:rsidRPr="00C5752E" w:rsidRDefault="003C2F76" w:rsidP="00325E77">
      <w:pPr>
        <w:pStyle w:val="Listaconvietas"/>
        <w:ind w:left="170"/>
        <w:jc w:val="both"/>
        <w:rPr>
          <w:lang w:val="es-ES"/>
        </w:rPr>
      </w:pPr>
      <w:r w:rsidRPr="00C5752E">
        <w:rPr>
          <w:lang w:val="es-ES"/>
        </w:rPr>
        <w:t>Fecha de expedición o publicación.</w:t>
      </w:r>
    </w:p>
    <w:p w14:paraId="4080949B" w14:textId="77777777" w:rsidR="00835C51" w:rsidRPr="00C5752E" w:rsidRDefault="003C2F76" w:rsidP="00325E77">
      <w:pPr>
        <w:pStyle w:val="Ttulo3"/>
        <w:spacing w:after="60"/>
        <w:jc w:val="both"/>
        <w:rPr>
          <w:lang w:val="es-ES"/>
        </w:rPr>
      </w:pPr>
      <w:r w:rsidRPr="00C5752E">
        <w:rPr>
          <w:rFonts w:ascii="Arial" w:eastAsia="Arial" w:hAnsi="Arial"/>
          <w:lang w:val="es-ES"/>
        </w:rPr>
        <w:t>Modelo orientativo</w:t>
      </w:r>
    </w:p>
    <w:tbl>
      <w:tblPr>
        <w:tblW w:w="0" w:type="auto"/>
        <w:jc w:val="center"/>
        <w:tblBorders>
          <w:top w:val="nil"/>
          <w:left w:val="nil"/>
          <w:bottom w:val="nil"/>
          <w:right w:val="nil"/>
          <w:insideH w:val="nil"/>
          <w:insideV w:val="nil"/>
        </w:tblBorders>
        <w:tblLayout w:type="fixed"/>
        <w:tblLook w:val="04A0" w:firstRow="1" w:lastRow="0" w:firstColumn="1" w:lastColumn="0" w:noHBand="0" w:noVBand="1"/>
      </w:tblPr>
      <w:tblGrid>
        <w:gridCol w:w="8391"/>
      </w:tblGrid>
      <w:tr w:rsidR="00835C51" w:rsidRPr="00C5752E" w14:paraId="6E947732" w14:textId="77777777">
        <w:trPr>
          <w:jc w:val="center"/>
        </w:trPr>
        <w:tc>
          <w:tcPr>
            <w:tcW w:w="8391" w:type="dxa"/>
            <w:tcBorders>
              <w:top w:val="single" w:sz="6" w:space="0" w:color="CFDAE5"/>
              <w:left w:val="single" w:sz="6" w:space="0" w:color="CFDAE5"/>
              <w:bottom w:val="single" w:sz="6" w:space="0" w:color="CFDAE5"/>
              <w:right w:val="single" w:sz="6" w:space="0" w:color="CFDAE5"/>
            </w:tcBorders>
            <w:shd w:val="clear" w:color="auto" w:fill="F7FAFC"/>
            <w:tcMar>
              <w:top w:w="100" w:type="dxa"/>
              <w:left w:w="120" w:type="dxa"/>
              <w:bottom w:w="100" w:type="dxa"/>
              <w:right w:w="120" w:type="dxa"/>
            </w:tcMar>
          </w:tcPr>
          <w:p w14:paraId="1FD1E257" w14:textId="77777777" w:rsidR="00835C51" w:rsidRPr="00C5752E" w:rsidRDefault="003C2F76" w:rsidP="00325E77">
            <w:pPr>
              <w:spacing w:after="20" w:line="240" w:lineRule="auto"/>
              <w:jc w:val="both"/>
              <w:rPr>
                <w:lang w:val="es-ES"/>
              </w:rPr>
            </w:pPr>
            <w:r w:rsidRPr="00C5752E">
              <w:rPr>
                <w:b/>
                <w:color w:val="1F4E79"/>
                <w:sz w:val="18"/>
                <w:lang w:val="es-ES"/>
              </w:rPr>
              <w:t>MODELO ORIENTATIVO</w:t>
            </w:r>
          </w:p>
          <w:p w14:paraId="51E4E9E3" w14:textId="77777777" w:rsidR="00835C51" w:rsidRPr="00C5752E" w:rsidRDefault="003C2F76" w:rsidP="00325E77">
            <w:pPr>
              <w:spacing w:after="20" w:line="240" w:lineRule="auto"/>
              <w:jc w:val="both"/>
              <w:rPr>
                <w:lang w:val="es-ES"/>
              </w:rPr>
            </w:pPr>
            <w:r w:rsidRPr="00C5752E">
              <w:rPr>
                <w:b/>
                <w:color w:val="1F4E79"/>
                <w:sz w:val="18"/>
                <w:lang w:val="es-ES"/>
              </w:rPr>
              <w:t>FICHA DE APORTACIÓN DE DOCUMENTO FEDERATIVO</w:t>
            </w:r>
          </w:p>
          <w:p w14:paraId="55ED91D7" w14:textId="77777777" w:rsidR="00835C51" w:rsidRPr="00C5752E" w:rsidRDefault="003C2F76" w:rsidP="00325E77">
            <w:pPr>
              <w:spacing w:after="20" w:line="240" w:lineRule="auto"/>
              <w:jc w:val="both"/>
              <w:rPr>
                <w:lang w:val="es-ES"/>
              </w:rPr>
            </w:pPr>
            <w:r w:rsidRPr="00C5752E">
              <w:rPr>
                <w:sz w:val="18"/>
                <w:lang w:val="es-ES"/>
              </w:rPr>
              <w:t>Entidad solicitante: [_____]</w:t>
            </w:r>
          </w:p>
          <w:p w14:paraId="1600BFEC" w14:textId="77777777" w:rsidR="00835C51" w:rsidRPr="00C5752E" w:rsidRDefault="003C2F76" w:rsidP="00325E77">
            <w:pPr>
              <w:spacing w:after="20" w:line="240" w:lineRule="auto"/>
              <w:jc w:val="both"/>
              <w:rPr>
                <w:lang w:val="es-ES"/>
              </w:rPr>
            </w:pPr>
            <w:r w:rsidRPr="00C5752E">
              <w:rPr>
                <w:sz w:val="18"/>
                <w:lang w:val="es-ES"/>
              </w:rPr>
              <w:t>Federación emisora: [_____]</w:t>
            </w:r>
          </w:p>
          <w:p w14:paraId="35CF79E8" w14:textId="77777777" w:rsidR="00835C51" w:rsidRPr="00C5752E" w:rsidRDefault="003C2F76" w:rsidP="00325E77">
            <w:pPr>
              <w:spacing w:after="20" w:line="240" w:lineRule="auto"/>
              <w:jc w:val="both"/>
              <w:rPr>
                <w:lang w:val="es-ES"/>
              </w:rPr>
            </w:pPr>
            <w:r w:rsidRPr="00C5752E">
              <w:rPr>
                <w:sz w:val="18"/>
                <w:lang w:val="es-ES"/>
              </w:rPr>
              <w:t>Temporada de referencia: [_____]</w:t>
            </w:r>
          </w:p>
          <w:p w14:paraId="73848375" w14:textId="77777777" w:rsidR="00835C51" w:rsidRPr="00C5752E" w:rsidRDefault="003C2F76" w:rsidP="00325E77">
            <w:pPr>
              <w:spacing w:after="20" w:line="240" w:lineRule="auto"/>
              <w:jc w:val="both"/>
              <w:rPr>
                <w:lang w:val="es-ES"/>
              </w:rPr>
            </w:pPr>
            <w:r w:rsidRPr="00C5752E">
              <w:rPr>
                <w:sz w:val="18"/>
                <w:lang w:val="es-ES"/>
              </w:rPr>
              <w:t>Modalidad / categoría: [_____]</w:t>
            </w:r>
          </w:p>
          <w:p w14:paraId="3DB418F7" w14:textId="77777777" w:rsidR="00835C51" w:rsidRPr="00C5752E" w:rsidRDefault="003C2F76" w:rsidP="00325E77">
            <w:pPr>
              <w:spacing w:after="20" w:line="240" w:lineRule="auto"/>
              <w:jc w:val="both"/>
              <w:rPr>
                <w:lang w:val="es-ES"/>
              </w:rPr>
            </w:pPr>
            <w:r w:rsidRPr="00C5752E">
              <w:rPr>
                <w:sz w:val="18"/>
                <w:lang w:val="es-ES"/>
              </w:rPr>
              <w:lastRenderedPageBreak/>
              <w:t>Tipo de documento que se aporta: [certificación federativa / listado oficial / clasificación oficial / otro].</w:t>
            </w:r>
          </w:p>
          <w:p w14:paraId="412E8024" w14:textId="77777777" w:rsidR="00835C51" w:rsidRPr="00C5752E" w:rsidRDefault="003C2F76" w:rsidP="00325E77">
            <w:pPr>
              <w:spacing w:after="20" w:line="240" w:lineRule="auto"/>
              <w:jc w:val="both"/>
              <w:rPr>
                <w:lang w:val="es-ES"/>
              </w:rPr>
            </w:pPr>
            <w:r w:rsidRPr="00C5752E">
              <w:rPr>
                <w:sz w:val="18"/>
                <w:lang w:val="es-ES"/>
              </w:rPr>
              <w:t>Resumen del dato acreditado: [número de equipos femeninos / número de licencias femeninas / relación nominal / otra información].</w:t>
            </w:r>
          </w:p>
          <w:p w14:paraId="2FF6B8B3" w14:textId="77777777" w:rsidR="00835C51" w:rsidRPr="00C5752E" w:rsidRDefault="003C2F76" w:rsidP="00325E77">
            <w:pPr>
              <w:spacing w:after="20" w:line="240" w:lineRule="auto"/>
              <w:jc w:val="both"/>
              <w:rPr>
                <w:lang w:val="es-ES"/>
              </w:rPr>
            </w:pPr>
            <w:r w:rsidRPr="00C5752E">
              <w:rPr>
                <w:sz w:val="18"/>
                <w:lang w:val="es-ES"/>
              </w:rPr>
              <w:t>Fecha del documento: [_____]</w:t>
            </w:r>
          </w:p>
          <w:p w14:paraId="271879C7" w14:textId="77777777" w:rsidR="00835C51" w:rsidRPr="00C5752E" w:rsidRDefault="003C2F76" w:rsidP="00325E77">
            <w:pPr>
              <w:spacing w:after="20" w:line="240" w:lineRule="auto"/>
              <w:jc w:val="both"/>
              <w:rPr>
                <w:lang w:val="es-ES"/>
              </w:rPr>
            </w:pPr>
            <w:r w:rsidRPr="00C5752E">
              <w:rPr>
                <w:sz w:val="18"/>
                <w:lang w:val="es-ES"/>
              </w:rPr>
              <w:t>Referencia, enlace o código del documento oficial: [_____]</w:t>
            </w:r>
          </w:p>
          <w:p w14:paraId="71049D75" w14:textId="77777777" w:rsidR="00835C51" w:rsidRPr="00C5752E" w:rsidRDefault="003C2F76" w:rsidP="00325E77">
            <w:pPr>
              <w:spacing w:after="20" w:line="240" w:lineRule="auto"/>
              <w:jc w:val="both"/>
              <w:rPr>
                <w:lang w:val="es-ES"/>
              </w:rPr>
            </w:pPr>
            <w:r w:rsidRPr="00C5752E">
              <w:rPr>
                <w:sz w:val="18"/>
                <w:lang w:val="es-ES"/>
              </w:rPr>
              <w:t>Observaciones: [_____]</w:t>
            </w:r>
          </w:p>
          <w:p w14:paraId="59198D5C" w14:textId="77777777" w:rsidR="00835C51" w:rsidRPr="00C5752E" w:rsidRDefault="003C2F76" w:rsidP="00325E77">
            <w:pPr>
              <w:spacing w:after="20" w:line="240" w:lineRule="auto"/>
              <w:jc w:val="both"/>
              <w:rPr>
                <w:lang w:val="es-ES"/>
              </w:rPr>
            </w:pPr>
            <w:r w:rsidRPr="00C5752E">
              <w:rPr>
                <w:sz w:val="18"/>
                <w:lang w:val="es-ES"/>
              </w:rPr>
              <w:t>Se adjunta al presente expediente el documento oficial correspondiente.</w:t>
            </w:r>
          </w:p>
          <w:p w14:paraId="4450E600" w14:textId="77777777" w:rsidR="00835C51" w:rsidRPr="00C5752E" w:rsidRDefault="003C2F76" w:rsidP="00325E77">
            <w:pPr>
              <w:spacing w:after="20" w:line="240" w:lineRule="auto"/>
              <w:jc w:val="both"/>
              <w:rPr>
                <w:lang w:val="es-ES"/>
              </w:rPr>
            </w:pPr>
            <w:r w:rsidRPr="00C5752E">
              <w:rPr>
                <w:sz w:val="18"/>
                <w:lang w:val="es-ES"/>
              </w:rPr>
              <w:t>Firma de la entidad solicitante a efectos de identificación del anexo [FIRMA]</w:t>
            </w:r>
          </w:p>
        </w:tc>
      </w:tr>
    </w:tbl>
    <w:p w14:paraId="50ADBA44" w14:textId="77777777" w:rsidR="00835C51" w:rsidRPr="00C5752E" w:rsidRDefault="00835C51" w:rsidP="00325E77">
      <w:pPr>
        <w:jc w:val="both"/>
        <w:rPr>
          <w:lang w:val="es-ES"/>
        </w:rPr>
      </w:pPr>
    </w:p>
    <w:p w14:paraId="33CF9B58" w14:textId="77777777" w:rsidR="00835C51" w:rsidRPr="00C5752E" w:rsidRDefault="003C2F76" w:rsidP="00325E77">
      <w:pPr>
        <w:pStyle w:val="Ttulo2"/>
        <w:jc w:val="both"/>
        <w:rPr>
          <w:lang w:val="es-ES"/>
        </w:rPr>
      </w:pPr>
      <w:r w:rsidRPr="00C5752E">
        <w:rPr>
          <w:rFonts w:ascii="Arial" w:eastAsia="Arial" w:hAnsi="Arial"/>
          <w:lang w:val="es-ES"/>
        </w:rPr>
        <w:t>DOCUMENTO 9. Certificado registral o ficha de antigüedad e implantación continuada</w:t>
      </w:r>
    </w:p>
    <w:p w14:paraId="3E87543D" w14:textId="77777777" w:rsidR="00835C51" w:rsidRPr="00C5752E" w:rsidRDefault="003C2F76" w:rsidP="00325E77">
      <w:pPr>
        <w:pStyle w:val="Ttulo3"/>
        <w:spacing w:after="60"/>
        <w:jc w:val="both"/>
        <w:rPr>
          <w:lang w:val="es-ES"/>
        </w:rPr>
      </w:pPr>
      <w:r w:rsidRPr="00C5752E">
        <w:rPr>
          <w:rFonts w:ascii="Arial" w:eastAsia="Arial" w:hAnsi="Arial"/>
          <w:lang w:val="es-ES"/>
        </w:rPr>
        <w:t>Cobertura</w:t>
      </w:r>
    </w:p>
    <w:p w14:paraId="68B776C2" w14:textId="77777777" w:rsidR="00835C51" w:rsidRPr="00C5752E" w:rsidRDefault="003C2F76" w:rsidP="00325E77">
      <w:pPr>
        <w:pStyle w:val="Textoindependiente"/>
        <w:jc w:val="both"/>
        <w:rPr>
          <w:lang w:val="es-ES"/>
        </w:rPr>
      </w:pPr>
      <w:r w:rsidRPr="00C5752E">
        <w:rPr>
          <w:lang w:val="es-ES"/>
        </w:rPr>
        <w:t>A3.A y A3.B1</w:t>
      </w:r>
    </w:p>
    <w:p w14:paraId="6153DF12" w14:textId="77777777" w:rsidR="00835C51" w:rsidRPr="00C5752E" w:rsidRDefault="003C2F76" w:rsidP="00325E77">
      <w:pPr>
        <w:pStyle w:val="Ttulo3"/>
        <w:spacing w:after="60"/>
        <w:jc w:val="both"/>
        <w:rPr>
          <w:lang w:val="es-ES"/>
        </w:rPr>
      </w:pPr>
      <w:r w:rsidRPr="00C5752E">
        <w:rPr>
          <w:rFonts w:ascii="Arial" w:eastAsia="Arial" w:hAnsi="Arial"/>
          <w:lang w:val="es-ES"/>
        </w:rPr>
        <w:t>Finalidad</w:t>
      </w:r>
    </w:p>
    <w:p w14:paraId="69A19346" w14:textId="77777777" w:rsidR="00835C51" w:rsidRPr="00C5752E" w:rsidRDefault="003C2F76" w:rsidP="00325E77">
      <w:pPr>
        <w:pStyle w:val="Textoindependiente"/>
        <w:jc w:val="both"/>
        <w:rPr>
          <w:lang w:val="es-ES"/>
        </w:rPr>
      </w:pPr>
      <w:r w:rsidRPr="00C5752E">
        <w:rPr>
          <w:lang w:val="es-ES"/>
        </w:rPr>
        <w:t>Acreditar la antigüedad registral de la entidad y, cuando sea preciso, la continuidad de la actividad en València durante el periodo de referencia.</w:t>
      </w:r>
    </w:p>
    <w:p w14:paraId="769BC72F" w14:textId="77777777" w:rsidR="00835C51" w:rsidRPr="00C5752E" w:rsidRDefault="003C2F76" w:rsidP="00325E77">
      <w:pPr>
        <w:pStyle w:val="Ttulo3"/>
        <w:spacing w:after="60"/>
        <w:jc w:val="both"/>
        <w:rPr>
          <w:lang w:val="es-ES"/>
        </w:rPr>
      </w:pPr>
      <w:r w:rsidRPr="00C5752E">
        <w:rPr>
          <w:rFonts w:ascii="Arial" w:eastAsia="Arial" w:hAnsi="Arial"/>
          <w:lang w:val="es-ES"/>
        </w:rPr>
        <w:t>Observaciones de uso</w:t>
      </w:r>
    </w:p>
    <w:p w14:paraId="51353F59" w14:textId="77777777" w:rsidR="00835C51" w:rsidRPr="00C5752E" w:rsidRDefault="003C2F76" w:rsidP="00325E77">
      <w:pPr>
        <w:pStyle w:val="Textoindependiente"/>
        <w:jc w:val="both"/>
        <w:rPr>
          <w:lang w:val="es-ES"/>
        </w:rPr>
      </w:pPr>
      <w:r w:rsidRPr="00C5752E">
        <w:rPr>
          <w:lang w:val="es-ES"/>
        </w:rPr>
        <w:t>El dato de antigüedad puede ser verificable en registro público; no obstante, conviene ordenar la información mediante una ficha acompañada de los certificados o memorias pertinentes.</w:t>
      </w:r>
    </w:p>
    <w:p w14:paraId="02CC1B1E" w14:textId="77777777" w:rsidR="00835C51" w:rsidRPr="00C5752E" w:rsidRDefault="003C2F76" w:rsidP="00325E77">
      <w:pPr>
        <w:pStyle w:val="Ttulo3"/>
        <w:spacing w:after="60"/>
        <w:jc w:val="both"/>
        <w:rPr>
          <w:lang w:val="es-ES"/>
        </w:rPr>
      </w:pPr>
      <w:r w:rsidRPr="00C5752E">
        <w:rPr>
          <w:rFonts w:ascii="Arial" w:eastAsia="Arial" w:hAnsi="Arial"/>
          <w:lang w:val="es-ES"/>
        </w:rPr>
        <w:t>Contenido mínimo recomendado</w:t>
      </w:r>
    </w:p>
    <w:p w14:paraId="6B3902F2" w14:textId="77777777" w:rsidR="00835C51" w:rsidRPr="00C5752E" w:rsidRDefault="003C2F76" w:rsidP="00325E77">
      <w:pPr>
        <w:pStyle w:val="Listaconvietas"/>
        <w:ind w:left="170"/>
        <w:jc w:val="both"/>
        <w:rPr>
          <w:lang w:val="es-ES"/>
        </w:rPr>
      </w:pPr>
      <w:r w:rsidRPr="00C5752E">
        <w:rPr>
          <w:lang w:val="es-ES"/>
        </w:rPr>
        <w:t>Fecha de inscripción registral.</w:t>
      </w:r>
    </w:p>
    <w:p w14:paraId="0532EED6" w14:textId="77777777" w:rsidR="00835C51" w:rsidRPr="00C5752E" w:rsidRDefault="003C2F76" w:rsidP="00325E77">
      <w:pPr>
        <w:pStyle w:val="Listaconvietas"/>
        <w:ind w:left="170"/>
        <w:jc w:val="both"/>
        <w:rPr>
          <w:lang w:val="es-ES"/>
        </w:rPr>
      </w:pPr>
      <w:r w:rsidRPr="00C5752E">
        <w:rPr>
          <w:lang w:val="es-ES"/>
        </w:rPr>
        <w:t>Número o referencia registral.</w:t>
      </w:r>
    </w:p>
    <w:p w14:paraId="0E0147F6" w14:textId="77777777" w:rsidR="00835C51" w:rsidRPr="00C5752E" w:rsidRDefault="003C2F76" w:rsidP="00325E77">
      <w:pPr>
        <w:pStyle w:val="Listaconvietas"/>
        <w:ind w:left="170"/>
        <w:jc w:val="both"/>
        <w:rPr>
          <w:lang w:val="es-ES"/>
        </w:rPr>
      </w:pPr>
      <w:r w:rsidRPr="00C5752E">
        <w:rPr>
          <w:lang w:val="es-ES"/>
        </w:rPr>
        <w:t>Descripción de los ejercicios/temporadas con actividad continuada en València.</w:t>
      </w:r>
    </w:p>
    <w:p w14:paraId="62324F07" w14:textId="77777777" w:rsidR="00835C51" w:rsidRPr="00C5752E" w:rsidRDefault="003C2F76" w:rsidP="00325E77">
      <w:pPr>
        <w:pStyle w:val="Listaconvietas"/>
        <w:ind w:left="170"/>
        <w:jc w:val="both"/>
        <w:rPr>
          <w:lang w:val="es-ES"/>
        </w:rPr>
      </w:pPr>
      <w:r w:rsidRPr="00C5752E">
        <w:rPr>
          <w:lang w:val="es-ES"/>
        </w:rPr>
        <w:t>Relación de documentos soporte aportados.</w:t>
      </w:r>
    </w:p>
    <w:p w14:paraId="3F0EB541" w14:textId="77777777" w:rsidR="00835C51" w:rsidRPr="00C5752E" w:rsidRDefault="003C2F76" w:rsidP="00325E77">
      <w:pPr>
        <w:pStyle w:val="Listaconvietas"/>
        <w:ind w:left="170"/>
        <w:jc w:val="both"/>
        <w:rPr>
          <w:lang w:val="es-ES"/>
        </w:rPr>
      </w:pPr>
      <w:r w:rsidRPr="00C5752E">
        <w:rPr>
          <w:lang w:val="es-ES"/>
        </w:rPr>
        <w:t>Firma de la entidad o certificación interna si procede.</w:t>
      </w:r>
    </w:p>
    <w:p w14:paraId="324C662A" w14:textId="77777777" w:rsidR="00835C51" w:rsidRPr="00C5752E" w:rsidRDefault="003C2F76" w:rsidP="00325E77">
      <w:pPr>
        <w:pStyle w:val="Ttulo3"/>
        <w:spacing w:after="60"/>
        <w:jc w:val="both"/>
        <w:rPr>
          <w:lang w:val="es-ES"/>
        </w:rPr>
      </w:pPr>
      <w:r w:rsidRPr="00C5752E">
        <w:rPr>
          <w:rFonts w:ascii="Arial" w:eastAsia="Arial" w:hAnsi="Arial"/>
          <w:lang w:val="es-ES"/>
        </w:rPr>
        <w:t>Modelo orientativo</w:t>
      </w:r>
    </w:p>
    <w:tbl>
      <w:tblPr>
        <w:tblW w:w="0" w:type="auto"/>
        <w:jc w:val="center"/>
        <w:tblBorders>
          <w:top w:val="nil"/>
          <w:left w:val="nil"/>
          <w:bottom w:val="nil"/>
          <w:right w:val="nil"/>
          <w:insideH w:val="nil"/>
          <w:insideV w:val="nil"/>
        </w:tblBorders>
        <w:tblLayout w:type="fixed"/>
        <w:tblLook w:val="04A0" w:firstRow="1" w:lastRow="0" w:firstColumn="1" w:lastColumn="0" w:noHBand="0" w:noVBand="1"/>
      </w:tblPr>
      <w:tblGrid>
        <w:gridCol w:w="8391"/>
      </w:tblGrid>
      <w:tr w:rsidR="00835C51" w:rsidRPr="00C5752E" w14:paraId="7867ADF2" w14:textId="77777777">
        <w:trPr>
          <w:jc w:val="center"/>
        </w:trPr>
        <w:tc>
          <w:tcPr>
            <w:tcW w:w="8391" w:type="dxa"/>
            <w:tcBorders>
              <w:top w:val="single" w:sz="6" w:space="0" w:color="CFDAE5"/>
              <w:left w:val="single" w:sz="6" w:space="0" w:color="CFDAE5"/>
              <w:bottom w:val="single" w:sz="6" w:space="0" w:color="CFDAE5"/>
              <w:right w:val="single" w:sz="6" w:space="0" w:color="CFDAE5"/>
            </w:tcBorders>
            <w:shd w:val="clear" w:color="auto" w:fill="F7FAFC"/>
            <w:tcMar>
              <w:top w:w="100" w:type="dxa"/>
              <w:left w:w="120" w:type="dxa"/>
              <w:bottom w:w="100" w:type="dxa"/>
              <w:right w:w="120" w:type="dxa"/>
            </w:tcMar>
          </w:tcPr>
          <w:p w14:paraId="37F83426" w14:textId="77777777" w:rsidR="00835C51" w:rsidRPr="00C5752E" w:rsidRDefault="003C2F76" w:rsidP="00325E77">
            <w:pPr>
              <w:spacing w:after="20" w:line="240" w:lineRule="auto"/>
              <w:jc w:val="both"/>
              <w:rPr>
                <w:lang w:val="es-ES"/>
              </w:rPr>
            </w:pPr>
            <w:r w:rsidRPr="00C5752E">
              <w:rPr>
                <w:b/>
                <w:color w:val="1F4E79"/>
                <w:sz w:val="18"/>
                <w:lang w:val="es-ES"/>
              </w:rPr>
              <w:t>MODELO ORIENTATIVO</w:t>
            </w:r>
          </w:p>
          <w:p w14:paraId="47F555F1" w14:textId="77777777" w:rsidR="00835C51" w:rsidRPr="00C5752E" w:rsidRDefault="003C2F76" w:rsidP="00325E77">
            <w:pPr>
              <w:spacing w:after="20" w:line="240" w:lineRule="auto"/>
              <w:jc w:val="both"/>
              <w:rPr>
                <w:lang w:val="es-ES"/>
              </w:rPr>
            </w:pPr>
            <w:r w:rsidRPr="00C5752E">
              <w:rPr>
                <w:b/>
                <w:color w:val="1F4E79"/>
                <w:sz w:val="18"/>
                <w:lang w:val="es-ES"/>
              </w:rPr>
              <w:t>FICHA DE ANTIGÜEDAD E IMPLANTACIÓN EFECTIVA</w:t>
            </w:r>
          </w:p>
          <w:p w14:paraId="29EEEAF9" w14:textId="77777777" w:rsidR="00835C51" w:rsidRPr="00C5752E" w:rsidRDefault="003C2F76" w:rsidP="00325E77">
            <w:pPr>
              <w:spacing w:after="20" w:line="240" w:lineRule="auto"/>
              <w:jc w:val="both"/>
              <w:rPr>
                <w:lang w:val="es-ES"/>
              </w:rPr>
            </w:pPr>
            <w:r w:rsidRPr="00C5752E">
              <w:rPr>
                <w:sz w:val="18"/>
                <w:lang w:val="es-ES"/>
              </w:rPr>
              <w:t>Entidad: [_____]</w:t>
            </w:r>
          </w:p>
          <w:p w14:paraId="4DB925ED" w14:textId="77777777" w:rsidR="00835C51" w:rsidRPr="00C5752E" w:rsidRDefault="003C2F76" w:rsidP="00325E77">
            <w:pPr>
              <w:spacing w:after="20" w:line="240" w:lineRule="auto"/>
              <w:jc w:val="both"/>
              <w:rPr>
                <w:lang w:val="es-ES"/>
              </w:rPr>
            </w:pPr>
            <w:r w:rsidRPr="00C5752E">
              <w:rPr>
                <w:sz w:val="18"/>
                <w:lang w:val="es-ES"/>
              </w:rPr>
              <w:t>1. ANTIGÜEDAD REGISTRAL</w:t>
            </w:r>
          </w:p>
          <w:p w14:paraId="52F0DC46" w14:textId="77777777" w:rsidR="00835C51" w:rsidRPr="00C5752E" w:rsidRDefault="003C2F76" w:rsidP="00325E77">
            <w:pPr>
              <w:spacing w:after="20" w:line="240" w:lineRule="auto"/>
              <w:jc w:val="both"/>
              <w:rPr>
                <w:lang w:val="es-ES"/>
              </w:rPr>
            </w:pPr>
            <w:r w:rsidRPr="00C5752E">
              <w:rPr>
                <w:sz w:val="18"/>
                <w:lang w:val="es-ES"/>
              </w:rPr>
              <w:t>- Registro de inscripción: [_____]</w:t>
            </w:r>
          </w:p>
          <w:p w14:paraId="7D3F47D6" w14:textId="77777777" w:rsidR="00835C51" w:rsidRPr="00C5752E" w:rsidRDefault="003C2F76" w:rsidP="00325E77">
            <w:pPr>
              <w:spacing w:after="20" w:line="240" w:lineRule="auto"/>
              <w:jc w:val="both"/>
              <w:rPr>
                <w:lang w:val="es-ES"/>
              </w:rPr>
            </w:pPr>
            <w:r w:rsidRPr="00C5752E">
              <w:rPr>
                <w:sz w:val="18"/>
                <w:lang w:val="es-ES"/>
              </w:rPr>
              <w:t>- Número / referencia registral: [_____]</w:t>
            </w:r>
          </w:p>
          <w:p w14:paraId="7FB3D7D9" w14:textId="77777777" w:rsidR="00835C51" w:rsidRPr="00C5752E" w:rsidRDefault="003C2F76" w:rsidP="00325E77">
            <w:pPr>
              <w:spacing w:after="20" w:line="240" w:lineRule="auto"/>
              <w:jc w:val="both"/>
              <w:rPr>
                <w:lang w:val="es-ES"/>
              </w:rPr>
            </w:pPr>
            <w:r w:rsidRPr="00C5752E">
              <w:rPr>
                <w:sz w:val="18"/>
                <w:lang w:val="es-ES"/>
              </w:rPr>
              <w:t>- Fecha de inscripción: [_____]</w:t>
            </w:r>
          </w:p>
          <w:p w14:paraId="316C8A75" w14:textId="77777777" w:rsidR="00835C51" w:rsidRPr="00C5752E" w:rsidRDefault="003C2F76" w:rsidP="00325E77">
            <w:pPr>
              <w:spacing w:after="20" w:line="240" w:lineRule="auto"/>
              <w:jc w:val="both"/>
              <w:rPr>
                <w:lang w:val="es-ES"/>
              </w:rPr>
            </w:pPr>
            <w:r w:rsidRPr="00C5752E">
              <w:rPr>
                <w:sz w:val="18"/>
                <w:lang w:val="es-ES"/>
              </w:rPr>
              <w:t>- Años de antigüedad a la fecha de la convocatoria: [_____]</w:t>
            </w:r>
          </w:p>
          <w:p w14:paraId="2C087044" w14:textId="77777777" w:rsidR="00835C51" w:rsidRPr="00C5752E" w:rsidRDefault="003C2F76" w:rsidP="00325E77">
            <w:pPr>
              <w:spacing w:after="20" w:line="240" w:lineRule="auto"/>
              <w:jc w:val="both"/>
              <w:rPr>
                <w:lang w:val="es-ES"/>
              </w:rPr>
            </w:pPr>
            <w:r w:rsidRPr="00C5752E">
              <w:rPr>
                <w:sz w:val="18"/>
                <w:lang w:val="es-ES"/>
              </w:rPr>
              <w:t>2. ACTIVIDAD CONTINUADA EN VALÈNCIA</w:t>
            </w:r>
          </w:p>
          <w:p w14:paraId="5AC7984C" w14:textId="77777777" w:rsidR="00835C51" w:rsidRPr="00C5752E" w:rsidRDefault="003C2F76" w:rsidP="00325E77">
            <w:pPr>
              <w:spacing w:after="20" w:line="240" w:lineRule="auto"/>
              <w:jc w:val="both"/>
              <w:rPr>
                <w:lang w:val="es-ES"/>
              </w:rPr>
            </w:pPr>
            <w:r w:rsidRPr="00C5752E">
              <w:rPr>
                <w:sz w:val="18"/>
                <w:lang w:val="es-ES"/>
              </w:rPr>
              <w:t>- Ejercicio / temporada [_____]: actividad desarrollada [_____]. Documento soporte: [_____].</w:t>
            </w:r>
          </w:p>
          <w:p w14:paraId="362A9345" w14:textId="77777777" w:rsidR="00835C51" w:rsidRPr="00C5752E" w:rsidRDefault="003C2F76" w:rsidP="00325E77">
            <w:pPr>
              <w:spacing w:after="20" w:line="240" w:lineRule="auto"/>
              <w:jc w:val="both"/>
              <w:rPr>
                <w:lang w:val="es-ES"/>
              </w:rPr>
            </w:pPr>
            <w:r w:rsidRPr="00C5752E">
              <w:rPr>
                <w:sz w:val="18"/>
                <w:lang w:val="es-ES"/>
              </w:rPr>
              <w:t>- Ejercicio / temporada [_____]: actividad desarrollada [_____]. Documento soporte: [_____].</w:t>
            </w:r>
          </w:p>
          <w:p w14:paraId="1A609AFB" w14:textId="77777777" w:rsidR="00835C51" w:rsidRPr="00C5752E" w:rsidRDefault="003C2F76" w:rsidP="00325E77">
            <w:pPr>
              <w:spacing w:after="20" w:line="240" w:lineRule="auto"/>
              <w:jc w:val="both"/>
              <w:rPr>
                <w:lang w:val="es-ES"/>
              </w:rPr>
            </w:pPr>
            <w:r w:rsidRPr="00C5752E">
              <w:rPr>
                <w:sz w:val="18"/>
                <w:lang w:val="es-ES"/>
              </w:rPr>
              <w:t>- Ejercicio / temporada [_____]: actividad desarrollada [_____]. Documento soporte: [_____].</w:t>
            </w:r>
          </w:p>
          <w:p w14:paraId="07264BA8" w14:textId="77777777" w:rsidR="00835C51" w:rsidRPr="00C5752E" w:rsidRDefault="003C2F76" w:rsidP="00325E77">
            <w:pPr>
              <w:spacing w:after="20" w:line="240" w:lineRule="auto"/>
              <w:jc w:val="both"/>
              <w:rPr>
                <w:lang w:val="es-ES"/>
              </w:rPr>
            </w:pPr>
            <w:r w:rsidRPr="00C5752E">
              <w:rPr>
                <w:sz w:val="18"/>
                <w:lang w:val="es-ES"/>
              </w:rPr>
              <w:t>- Ejercicio / temporada [_____]: actividad desarrollada [_____]. Documento soporte: [_____].</w:t>
            </w:r>
          </w:p>
          <w:p w14:paraId="63310F8C" w14:textId="77777777" w:rsidR="00835C51" w:rsidRPr="00C5752E" w:rsidRDefault="003C2F76" w:rsidP="00325E77">
            <w:pPr>
              <w:spacing w:after="20" w:line="240" w:lineRule="auto"/>
              <w:jc w:val="both"/>
              <w:rPr>
                <w:lang w:val="es-ES"/>
              </w:rPr>
            </w:pPr>
            <w:r w:rsidRPr="00C5752E">
              <w:rPr>
                <w:sz w:val="18"/>
                <w:lang w:val="es-ES"/>
              </w:rPr>
              <w:t>3. OBSERVACIONES</w:t>
            </w:r>
          </w:p>
          <w:p w14:paraId="6C2E4B71" w14:textId="77777777" w:rsidR="00835C51" w:rsidRPr="00C5752E" w:rsidRDefault="003C2F76" w:rsidP="00325E77">
            <w:pPr>
              <w:spacing w:after="20" w:line="240" w:lineRule="auto"/>
              <w:jc w:val="both"/>
              <w:rPr>
                <w:lang w:val="es-ES"/>
              </w:rPr>
            </w:pPr>
            <w:r w:rsidRPr="00C5752E">
              <w:rPr>
                <w:sz w:val="18"/>
                <w:lang w:val="es-ES"/>
              </w:rPr>
              <w:t>[_____]</w:t>
            </w:r>
          </w:p>
          <w:p w14:paraId="4711293C" w14:textId="77777777" w:rsidR="00835C51" w:rsidRPr="00C5752E" w:rsidRDefault="003C2F76" w:rsidP="00325E77">
            <w:pPr>
              <w:spacing w:after="20" w:line="240" w:lineRule="auto"/>
              <w:jc w:val="both"/>
              <w:rPr>
                <w:lang w:val="es-ES"/>
              </w:rPr>
            </w:pPr>
            <w:r w:rsidRPr="00C5752E">
              <w:rPr>
                <w:sz w:val="18"/>
                <w:lang w:val="es-ES"/>
              </w:rPr>
              <w:t>Firma de la persona representante / secretaría [FIRMA]</w:t>
            </w:r>
          </w:p>
        </w:tc>
      </w:tr>
    </w:tbl>
    <w:p w14:paraId="3C89243C" w14:textId="77777777" w:rsidR="00835C51" w:rsidRPr="00C5752E" w:rsidRDefault="00835C51" w:rsidP="00325E77">
      <w:pPr>
        <w:jc w:val="both"/>
        <w:rPr>
          <w:lang w:val="es-ES"/>
        </w:rPr>
      </w:pPr>
    </w:p>
    <w:p w14:paraId="743FED48" w14:textId="77777777" w:rsidR="00835C51" w:rsidRPr="00C5752E" w:rsidRDefault="003C2F76" w:rsidP="00325E77">
      <w:pPr>
        <w:pStyle w:val="Ttulo2"/>
        <w:jc w:val="both"/>
        <w:rPr>
          <w:lang w:val="es-ES"/>
        </w:rPr>
      </w:pPr>
      <w:r w:rsidRPr="00C5752E">
        <w:rPr>
          <w:rFonts w:ascii="Arial" w:eastAsia="Arial" w:hAnsi="Arial"/>
          <w:lang w:val="es-ES"/>
        </w:rPr>
        <w:t>DOCUMENTO 10. Certificado de licencias o participantes con domicilio en València</w:t>
      </w:r>
    </w:p>
    <w:p w14:paraId="537EDB0A" w14:textId="77777777" w:rsidR="00835C51" w:rsidRPr="00F85424" w:rsidRDefault="003C2F76" w:rsidP="00325E77">
      <w:pPr>
        <w:rPr>
          <w:lang w:val="es-ES"/>
        </w:rPr>
      </w:pPr>
      <w:r w:rsidRPr="00F85424">
        <w:rPr>
          <w:lang w:val="es-ES"/>
        </w:rPr>
        <w:t>Nota de protección de datos: cuando este modelo o sus anexos incorporen datos personales de terceras personas, deberá incluirse la cláusula de información previa a terceras personas; y cuando la identificación nominal no resulte imprescindible, la información deberá presentarse de forma agregada,</w:t>
      </w:r>
      <w:r w:rsidRPr="00C5752E">
        <w:rPr>
          <w:u w:val="single"/>
          <w:lang w:val="es-ES"/>
        </w:rPr>
        <w:t xml:space="preserve"> </w:t>
      </w:r>
      <w:r w:rsidRPr="00F85424">
        <w:rPr>
          <w:lang w:val="es-ES"/>
        </w:rPr>
        <w:t xml:space="preserve">anonimizada o </w:t>
      </w:r>
      <w:proofErr w:type="spellStart"/>
      <w:r w:rsidRPr="00F85424">
        <w:rPr>
          <w:lang w:val="es-ES"/>
        </w:rPr>
        <w:t>seudonimizada</w:t>
      </w:r>
      <w:proofErr w:type="spellEnd"/>
      <w:r w:rsidRPr="00F85424">
        <w:rPr>
          <w:lang w:val="es-ES"/>
        </w:rPr>
        <w:t>.</w:t>
      </w:r>
    </w:p>
    <w:p w14:paraId="44A60073" w14:textId="77777777" w:rsidR="00835C51" w:rsidRPr="00C5752E" w:rsidRDefault="003C2F76" w:rsidP="00325E77">
      <w:pPr>
        <w:pStyle w:val="Ttulo3"/>
        <w:spacing w:after="60"/>
        <w:jc w:val="both"/>
        <w:rPr>
          <w:lang w:val="es-ES"/>
        </w:rPr>
      </w:pPr>
      <w:r w:rsidRPr="00C5752E">
        <w:rPr>
          <w:rFonts w:ascii="Arial" w:eastAsia="Arial" w:hAnsi="Arial"/>
          <w:lang w:val="es-ES"/>
        </w:rPr>
        <w:lastRenderedPageBreak/>
        <w:t>Cobertura</w:t>
      </w:r>
    </w:p>
    <w:p w14:paraId="2F6C123F" w14:textId="77777777" w:rsidR="00835C51" w:rsidRPr="00C5752E" w:rsidRDefault="003C2F76" w:rsidP="00325E77">
      <w:pPr>
        <w:pStyle w:val="Textoindependiente"/>
        <w:jc w:val="both"/>
        <w:rPr>
          <w:lang w:val="es-ES"/>
        </w:rPr>
      </w:pPr>
      <w:r w:rsidRPr="00C5752E">
        <w:rPr>
          <w:lang w:val="es-ES"/>
        </w:rPr>
        <w:t>A3.B2</w:t>
      </w:r>
    </w:p>
    <w:p w14:paraId="6004C5E3" w14:textId="77777777" w:rsidR="00835C51" w:rsidRPr="00C5752E" w:rsidRDefault="003C2F76" w:rsidP="00325E77">
      <w:pPr>
        <w:pStyle w:val="Ttulo3"/>
        <w:spacing w:after="60"/>
        <w:jc w:val="both"/>
        <w:rPr>
          <w:lang w:val="es-ES"/>
        </w:rPr>
      </w:pPr>
      <w:r w:rsidRPr="00C5752E">
        <w:rPr>
          <w:rFonts w:ascii="Arial" w:eastAsia="Arial" w:hAnsi="Arial"/>
          <w:lang w:val="es-ES"/>
        </w:rPr>
        <w:t>Finalidad</w:t>
      </w:r>
    </w:p>
    <w:p w14:paraId="32288EDA" w14:textId="77777777" w:rsidR="00835C51" w:rsidRPr="00C5752E" w:rsidRDefault="003C2F76" w:rsidP="00325E77">
      <w:pPr>
        <w:pStyle w:val="Textoindependiente"/>
        <w:jc w:val="both"/>
        <w:rPr>
          <w:lang w:val="es-ES"/>
        </w:rPr>
      </w:pPr>
      <w:r w:rsidRPr="00C5752E">
        <w:rPr>
          <w:lang w:val="es-ES"/>
        </w:rPr>
        <w:t>Acreditar el volumen total de licencias o participantes y el número de estos con domicilio en València, a fin de comprobar el porcentaje exigido.</w:t>
      </w:r>
    </w:p>
    <w:p w14:paraId="58FCFE8F" w14:textId="77777777" w:rsidR="00835C51" w:rsidRPr="00C5752E" w:rsidRDefault="003C2F76" w:rsidP="00325E77">
      <w:pPr>
        <w:pStyle w:val="Ttulo3"/>
        <w:spacing w:after="60"/>
        <w:jc w:val="both"/>
        <w:rPr>
          <w:lang w:val="es-ES"/>
        </w:rPr>
      </w:pPr>
      <w:r w:rsidRPr="00C5752E">
        <w:rPr>
          <w:rFonts w:ascii="Arial" w:eastAsia="Arial" w:hAnsi="Arial"/>
          <w:lang w:val="es-ES"/>
        </w:rPr>
        <w:t>Observaciones de uso</w:t>
      </w:r>
    </w:p>
    <w:p w14:paraId="7CBEAB15" w14:textId="77777777" w:rsidR="00835C51" w:rsidRPr="00C5752E" w:rsidRDefault="003C2F76" w:rsidP="00325E77">
      <w:pPr>
        <w:pStyle w:val="Textoindependiente"/>
        <w:jc w:val="both"/>
        <w:rPr>
          <w:lang w:val="es-ES"/>
        </w:rPr>
      </w:pPr>
      <w:r w:rsidRPr="00C5752E">
        <w:rPr>
          <w:lang w:val="es-ES"/>
        </w:rPr>
        <w:t>Debe emitirse preferentemente por la secretaría de la entidad con visto bueno de presidencia, salvo que la federación pueda certificar directamente el dato.</w:t>
      </w:r>
    </w:p>
    <w:p w14:paraId="39B63D7D" w14:textId="77777777" w:rsidR="00835C51" w:rsidRPr="00C5752E" w:rsidRDefault="003C2F76" w:rsidP="00325E77">
      <w:pPr>
        <w:pStyle w:val="Ttulo3"/>
        <w:spacing w:after="60"/>
        <w:jc w:val="both"/>
        <w:rPr>
          <w:lang w:val="es-ES"/>
        </w:rPr>
      </w:pPr>
      <w:r w:rsidRPr="00C5752E">
        <w:rPr>
          <w:rFonts w:ascii="Arial" w:eastAsia="Arial" w:hAnsi="Arial"/>
          <w:lang w:val="es-ES"/>
        </w:rPr>
        <w:t>Contenido mínimo recomendado</w:t>
      </w:r>
    </w:p>
    <w:p w14:paraId="1F61BDCD" w14:textId="77777777" w:rsidR="00835C51" w:rsidRPr="00C5752E" w:rsidRDefault="003C2F76" w:rsidP="00325E77">
      <w:pPr>
        <w:pStyle w:val="Listaconvietas"/>
        <w:ind w:left="170"/>
        <w:jc w:val="both"/>
        <w:rPr>
          <w:lang w:val="es-ES"/>
        </w:rPr>
      </w:pPr>
      <w:r w:rsidRPr="00C5752E">
        <w:rPr>
          <w:lang w:val="es-ES"/>
        </w:rPr>
        <w:t>Periodo o temporada de referencia.</w:t>
      </w:r>
    </w:p>
    <w:p w14:paraId="03BB2FB4" w14:textId="77777777" w:rsidR="00835C51" w:rsidRPr="00C5752E" w:rsidRDefault="003C2F76" w:rsidP="00325E77">
      <w:pPr>
        <w:pStyle w:val="Listaconvietas"/>
        <w:ind w:left="170"/>
        <w:jc w:val="both"/>
        <w:rPr>
          <w:lang w:val="es-ES"/>
        </w:rPr>
      </w:pPr>
      <w:r w:rsidRPr="00C5752E">
        <w:rPr>
          <w:lang w:val="es-ES"/>
        </w:rPr>
        <w:t>Número total de licencias/participantes.</w:t>
      </w:r>
    </w:p>
    <w:p w14:paraId="3F21B1C8" w14:textId="77777777" w:rsidR="00835C51" w:rsidRPr="00C5752E" w:rsidRDefault="003C2F76" w:rsidP="00325E77">
      <w:pPr>
        <w:pStyle w:val="Listaconvietas"/>
        <w:ind w:left="170"/>
        <w:jc w:val="both"/>
        <w:rPr>
          <w:lang w:val="es-ES"/>
        </w:rPr>
      </w:pPr>
      <w:r w:rsidRPr="00C5752E">
        <w:rPr>
          <w:lang w:val="es-ES"/>
        </w:rPr>
        <w:t>Número de licencias/participantes con domicilio en València.</w:t>
      </w:r>
    </w:p>
    <w:p w14:paraId="0AAE11A3" w14:textId="77777777" w:rsidR="00835C51" w:rsidRPr="00C5752E" w:rsidRDefault="003C2F76" w:rsidP="00325E77">
      <w:pPr>
        <w:pStyle w:val="Listaconvietas"/>
        <w:ind w:left="170"/>
        <w:jc w:val="both"/>
        <w:rPr>
          <w:lang w:val="es-ES"/>
        </w:rPr>
      </w:pPr>
      <w:r w:rsidRPr="00C5752E">
        <w:rPr>
          <w:lang w:val="es-ES"/>
        </w:rPr>
        <w:t>Cálculo porcentual resultante.</w:t>
      </w:r>
    </w:p>
    <w:p w14:paraId="52E754BC" w14:textId="77777777" w:rsidR="00835C51" w:rsidRPr="00C5752E" w:rsidRDefault="003C2F76" w:rsidP="00325E77">
      <w:pPr>
        <w:pStyle w:val="Listaconvietas"/>
        <w:ind w:left="170"/>
        <w:jc w:val="both"/>
        <w:rPr>
          <w:lang w:val="es-ES"/>
        </w:rPr>
      </w:pPr>
      <w:r w:rsidRPr="00C5752E">
        <w:rPr>
          <w:lang w:val="es-ES"/>
        </w:rPr>
        <w:t>Firma de secretaría y visto bueno de presidencia.</w:t>
      </w:r>
    </w:p>
    <w:p w14:paraId="0FAA84D2" w14:textId="77777777" w:rsidR="00835C51" w:rsidRPr="00C5752E" w:rsidRDefault="003C2F76" w:rsidP="00325E77">
      <w:pPr>
        <w:pStyle w:val="Ttulo3"/>
        <w:spacing w:after="60"/>
        <w:jc w:val="both"/>
        <w:rPr>
          <w:lang w:val="es-ES"/>
        </w:rPr>
      </w:pPr>
      <w:r w:rsidRPr="00C5752E">
        <w:rPr>
          <w:rFonts w:ascii="Arial" w:eastAsia="Arial" w:hAnsi="Arial"/>
          <w:lang w:val="es-ES"/>
        </w:rPr>
        <w:t>Modelo orientativo</w:t>
      </w:r>
    </w:p>
    <w:tbl>
      <w:tblPr>
        <w:tblW w:w="0" w:type="auto"/>
        <w:jc w:val="center"/>
        <w:tblBorders>
          <w:top w:val="nil"/>
          <w:left w:val="nil"/>
          <w:bottom w:val="nil"/>
          <w:right w:val="nil"/>
          <w:insideH w:val="nil"/>
          <w:insideV w:val="nil"/>
        </w:tblBorders>
        <w:tblLayout w:type="fixed"/>
        <w:tblLook w:val="04A0" w:firstRow="1" w:lastRow="0" w:firstColumn="1" w:lastColumn="0" w:noHBand="0" w:noVBand="1"/>
      </w:tblPr>
      <w:tblGrid>
        <w:gridCol w:w="8391"/>
      </w:tblGrid>
      <w:tr w:rsidR="00835C51" w:rsidRPr="00C5752E" w14:paraId="00FCECEA" w14:textId="77777777">
        <w:trPr>
          <w:jc w:val="center"/>
        </w:trPr>
        <w:tc>
          <w:tcPr>
            <w:tcW w:w="8391" w:type="dxa"/>
            <w:tcBorders>
              <w:top w:val="single" w:sz="6" w:space="0" w:color="CFDAE5"/>
              <w:left w:val="single" w:sz="6" w:space="0" w:color="CFDAE5"/>
              <w:bottom w:val="single" w:sz="6" w:space="0" w:color="CFDAE5"/>
              <w:right w:val="single" w:sz="6" w:space="0" w:color="CFDAE5"/>
            </w:tcBorders>
            <w:shd w:val="clear" w:color="auto" w:fill="F7FAFC"/>
            <w:tcMar>
              <w:top w:w="100" w:type="dxa"/>
              <w:left w:w="120" w:type="dxa"/>
              <w:bottom w:w="100" w:type="dxa"/>
              <w:right w:w="120" w:type="dxa"/>
            </w:tcMar>
          </w:tcPr>
          <w:p w14:paraId="1BB61B92" w14:textId="77777777" w:rsidR="00835C51" w:rsidRPr="00C5752E" w:rsidRDefault="003C2F76" w:rsidP="00325E77">
            <w:pPr>
              <w:spacing w:after="20" w:line="240" w:lineRule="auto"/>
              <w:jc w:val="both"/>
              <w:rPr>
                <w:lang w:val="es-ES"/>
              </w:rPr>
            </w:pPr>
            <w:r w:rsidRPr="00C5752E">
              <w:rPr>
                <w:b/>
                <w:color w:val="1F4E79"/>
                <w:sz w:val="18"/>
                <w:lang w:val="es-ES"/>
              </w:rPr>
              <w:t>MODELO ORIENTATIVO</w:t>
            </w:r>
          </w:p>
          <w:p w14:paraId="344C7B1E" w14:textId="77777777" w:rsidR="00835C51" w:rsidRPr="00C5752E" w:rsidRDefault="003C2F76" w:rsidP="00325E77">
            <w:pPr>
              <w:spacing w:after="20" w:line="240" w:lineRule="auto"/>
              <w:jc w:val="both"/>
              <w:rPr>
                <w:lang w:val="es-ES"/>
              </w:rPr>
            </w:pPr>
            <w:r w:rsidRPr="00C5752E">
              <w:rPr>
                <w:b/>
                <w:color w:val="1F4E79"/>
                <w:sz w:val="18"/>
                <w:lang w:val="es-ES"/>
              </w:rPr>
              <w:t>CERTIFICACIÓN DE LICENCIAS / PARTICIPANTES DOMICILIADOS EN VALÈNCIA</w:t>
            </w:r>
          </w:p>
          <w:p w14:paraId="751C07E2" w14:textId="77777777" w:rsidR="00835C51" w:rsidRPr="00C5752E" w:rsidRDefault="003C2F76" w:rsidP="00325E77">
            <w:pPr>
              <w:spacing w:after="20" w:line="240" w:lineRule="auto"/>
              <w:jc w:val="both"/>
              <w:rPr>
                <w:lang w:val="es-ES"/>
              </w:rPr>
            </w:pPr>
            <w:r w:rsidRPr="00C5752E">
              <w:rPr>
                <w:sz w:val="18"/>
                <w:lang w:val="es-ES"/>
              </w:rPr>
              <w:t>D./Dña. [NOMBRE], secretario/a de [ENTIDAD],</w:t>
            </w:r>
          </w:p>
          <w:p w14:paraId="4F676F13" w14:textId="77777777" w:rsidR="00835C51" w:rsidRPr="00C5752E" w:rsidRDefault="003C2F76" w:rsidP="00325E77">
            <w:pPr>
              <w:spacing w:after="20" w:line="240" w:lineRule="auto"/>
              <w:jc w:val="both"/>
              <w:rPr>
                <w:lang w:val="es-ES"/>
              </w:rPr>
            </w:pPr>
            <w:r w:rsidRPr="00C5752E">
              <w:rPr>
                <w:sz w:val="18"/>
                <w:lang w:val="es-ES"/>
              </w:rPr>
              <w:t>CERTIFICA:</w:t>
            </w:r>
          </w:p>
          <w:p w14:paraId="4E1CFD0D" w14:textId="77777777" w:rsidR="00835C51" w:rsidRPr="00C5752E" w:rsidRDefault="003C2F76" w:rsidP="00325E77">
            <w:pPr>
              <w:spacing w:after="20" w:line="240" w:lineRule="auto"/>
              <w:jc w:val="both"/>
              <w:rPr>
                <w:lang w:val="es-ES"/>
              </w:rPr>
            </w:pPr>
            <w:r w:rsidRPr="00C5752E">
              <w:rPr>
                <w:sz w:val="18"/>
                <w:lang w:val="es-ES"/>
              </w:rPr>
              <w:t>Que, en la temporada / ejercicio [_____], la entidad dispone de un total de [_____] licencias federativas / participantes activos/as.</w:t>
            </w:r>
          </w:p>
          <w:p w14:paraId="4924AAB2" w14:textId="77777777" w:rsidR="00835C51" w:rsidRPr="00C5752E" w:rsidRDefault="003C2F76" w:rsidP="00325E77">
            <w:pPr>
              <w:spacing w:after="20" w:line="240" w:lineRule="auto"/>
              <w:jc w:val="both"/>
              <w:rPr>
                <w:lang w:val="es-ES"/>
              </w:rPr>
            </w:pPr>
            <w:r w:rsidRPr="00C5752E">
              <w:rPr>
                <w:sz w:val="18"/>
                <w:lang w:val="es-ES"/>
              </w:rPr>
              <w:t>Que, de dicho total, [_____] personas tienen domicilio en el término municipal de València, conforme a los datos obrantes en los registros internos / documentación federativa de la entidad.</w:t>
            </w:r>
          </w:p>
          <w:p w14:paraId="1EB559BD" w14:textId="77777777" w:rsidR="00835C51" w:rsidRPr="00C5752E" w:rsidRDefault="003C2F76" w:rsidP="00325E77">
            <w:pPr>
              <w:spacing w:after="20" w:line="240" w:lineRule="auto"/>
              <w:jc w:val="both"/>
              <w:rPr>
                <w:lang w:val="es-ES"/>
              </w:rPr>
            </w:pPr>
            <w:r w:rsidRPr="00C5752E">
              <w:rPr>
                <w:sz w:val="18"/>
                <w:lang w:val="es-ES"/>
              </w:rPr>
              <w:t>Que el porcentaje resultante de personas domiciliadas en València sobre el total asciende al [_____] %.</w:t>
            </w:r>
          </w:p>
          <w:p w14:paraId="2E4070CB" w14:textId="77777777" w:rsidR="00835C51" w:rsidRPr="00C5752E" w:rsidRDefault="003C2F76" w:rsidP="00325E77">
            <w:pPr>
              <w:spacing w:after="20" w:line="240" w:lineRule="auto"/>
              <w:jc w:val="both"/>
              <w:rPr>
                <w:lang w:val="es-ES"/>
              </w:rPr>
            </w:pPr>
            <w:r w:rsidRPr="00C5752E">
              <w:rPr>
                <w:sz w:val="18"/>
                <w:lang w:val="es-ES"/>
              </w:rPr>
              <w:t>Que los datos anteriores han sido obtenidos de [base de datos interna / relación de licencias / certificación federativa / otro], y pueden ser puestos a disposición del órgano instructor en caso de requerimiento.</w:t>
            </w:r>
          </w:p>
          <w:p w14:paraId="7933DA02" w14:textId="77777777" w:rsidR="00835C51" w:rsidRPr="00C5752E" w:rsidRDefault="003C2F76" w:rsidP="00325E77">
            <w:pPr>
              <w:spacing w:after="20" w:line="240" w:lineRule="auto"/>
              <w:jc w:val="both"/>
              <w:rPr>
                <w:lang w:val="es-ES"/>
              </w:rPr>
            </w:pPr>
            <w:r w:rsidRPr="00C5752E">
              <w:rPr>
                <w:sz w:val="18"/>
                <w:lang w:val="es-ES"/>
              </w:rPr>
              <w:t>Y para que así conste, expido la presente certificación en [LUGAR], a [FECHA].</w:t>
            </w:r>
          </w:p>
          <w:p w14:paraId="553F7CC1" w14:textId="77777777" w:rsidR="00835C51" w:rsidRPr="00C5752E" w:rsidRDefault="003C2F76" w:rsidP="00325E77">
            <w:pPr>
              <w:spacing w:after="20" w:line="240" w:lineRule="auto"/>
              <w:jc w:val="both"/>
              <w:rPr>
                <w:lang w:val="es-ES"/>
              </w:rPr>
            </w:pPr>
            <w:r w:rsidRPr="00C5752E">
              <w:rPr>
                <w:sz w:val="18"/>
                <w:lang w:val="es-ES"/>
              </w:rPr>
              <w:t xml:space="preserve">El/La </w:t>
            </w:r>
            <w:proofErr w:type="gramStart"/>
            <w:r w:rsidRPr="00C5752E">
              <w:rPr>
                <w:sz w:val="18"/>
                <w:lang w:val="es-ES"/>
              </w:rPr>
              <w:t>Secretario</w:t>
            </w:r>
            <w:proofErr w:type="gramEnd"/>
            <w:r w:rsidRPr="00C5752E">
              <w:rPr>
                <w:sz w:val="18"/>
                <w:lang w:val="es-ES"/>
              </w:rPr>
              <w:t>/a [FIRMA]</w:t>
            </w:r>
          </w:p>
          <w:p w14:paraId="7FA1E5E1" w14:textId="77777777" w:rsidR="00835C51" w:rsidRPr="00C5752E" w:rsidRDefault="003C2F76" w:rsidP="00325E77">
            <w:pPr>
              <w:spacing w:after="20" w:line="240" w:lineRule="auto"/>
              <w:jc w:val="both"/>
              <w:rPr>
                <w:lang w:val="es-ES"/>
              </w:rPr>
            </w:pPr>
            <w:r w:rsidRPr="00C5752E">
              <w:rPr>
                <w:sz w:val="18"/>
                <w:lang w:val="es-ES"/>
              </w:rPr>
              <w:t>V.º B.º La Presidencia [FIRMA]</w:t>
            </w:r>
          </w:p>
        </w:tc>
      </w:tr>
    </w:tbl>
    <w:p w14:paraId="0219905F" w14:textId="77777777" w:rsidR="00835C51" w:rsidRPr="00C5752E" w:rsidRDefault="00835C51" w:rsidP="00325E77">
      <w:pPr>
        <w:jc w:val="both"/>
        <w:rPr>
          <w:lang w:val="es-ES"/>
        </w:rPr>
      </w:pPr>
    </w:p>
    <w:p w14:paraId="29C44B4E" w14:textId="77777777" w:rsidR="00835C51" w:rsidRPr="00C5752E" w:rsidRDefault="003C2F76" w:rsidP="00325E77">
      <w:pPr>
        <w:pStyle w:val="Ttulo2"/>
        <w:jc w:val="both"/>
        <w:rPr>
          <w:lang w:val="es-ES"/>
        </w:rPr>
      </w:pPr>
      <w:r w:rsidRPr="00C5752E">
        <w:rPr>
          <w:rFonts w:ascii="Arial" w:eastAsia="Arial" w:hAnsi="Arial"/>
          <w:lang w:val="es-ES"/>
        </w:rPr>
        <w:t>DOCUMENTO 11. Autorización, horarios, contrato o certificación sobre uso regular de instalaciones municipales</w:t>
      </w:r>
    </w:p>
    <w:p w14:paraId="6A89B68D" w14:textId="77777777" w:rsidR="00835C51" w:rsidRPr="00C5752E" w:rsidRDefault="003C2F76" w:rsidP="00325E77">
      <w:pPr>
        <w:pStyle w:val="Ttulo3"/>
        <w:spacing w:after="60"/>
        <w:jc w:val="both"/>
        <w:rPr>
          <w:lang w:val="es-ES"/>
        </w:rPr>
      </w:pPr>
      <w:r w:rsidRPr="00C5752E">
        <w:rPr>
          <w:rFonts w:ascii="Arial" w:eastAsia="Arial" w:hAnsi="Arial"/>
          <w:lang w:val="es-ES"/>
        </w:rPr>
        <w:t>Cobertura</w:t>
      </w:r>
    </w:p>
    <w:p w14:paraId="402D2E28" w14:textId="77777777" w:rsidR="00835C51" w:rsidRPr="00C5752E" w:rsidRDefault="003C2F76" w:rsidP="00325E77">
      <w:pPr>
        <w:pStyle w:val="Textoindependiente"/>
        <w:jc w:val="both"/>
        <w:rPr>
          <w:lang w:val="es-ES"/>
        </w:rPr>
      </w:pPr>
      <w:r w:rsidRPr="00C5752E">
        <w:rPr>
          <w:lang w:val="es-ES"/>
        </w:rPr>
        <w:t>A3.B3</w:t>
      </w:r>
    </w:p>
    <w:p w14:paraId="2050781E" w14:textId="77777777" w:rsidR="00835C51" w:rsidRPr="00C5752E" w:rsidRDefault="003C2F76" w:rsidP="00325E77">
      <w:pPr>
        <w:pStyle w:val="Ttulo3"/>
        <w:spacing w:after="60"/>
        <w:jc w:val="both"/>
        <w:rPr>
          <w:lang w:val="es-ES"/>
        </w:rPr>
      </w:pPr>
      <w:r w:rsidRPr="00C5752E">
        <w:rPr>
          <w:rFonts w:ascii="Arial" w:eastAsia="Arial" w:hAnsi="Arial"/>
          <w:lang w:val="es-ES"/>
        </w:rPr>
        <w:t>Finalidad</w:t>
      </w:r>
    </w:p>
    <w:p w14:paraId="4A1CEA98" w14:textId="77777777" w:rsidR="00835C51" w:rsidRPr="00C5752E" w:rsidRDefault="003C2F76" w:rsidP="00325E77">
      <w:pPr>
        <w:pStyle w:val="Textoindependiente"/>
        <w:jc w:val="both"/>
        <w:rPr>
          <w:lang w:val="es-ES"/>
        </w:rPr>
      </w:pPr>
      <w:r w:rsidRPr="00C5752E">
        <w:rPr>
          <w:lang w:val="es-ES"/>
        </w:rPr>
        <w:t>Acreditar el uso regular de instalaciones de titularidad pública durante la última temporada o ejercicio de referencia.</w:t>
      </w:r>
    </w:p>
    <w:p w14:paraId="52609EF0" w14:textId="77777777" w:rsidR="00835C51" w:rsidRPr="00C5752E" w:rsidRDefault="003C2F76" w:rsidP="00325E77">
      <w:pPr>
        <w:pStyle w:val="Ttulo3"/>
        <w:spacing w:after="60"/>
        <w:jc w:val="both"/>
        <w:rPr>
          <w:lang w:val="es-ES"/>
        </w:rPr>
      </w:pPr>
      <w:r w:rsidRPr="00C5752E">
        <w:rPr>
          <w:rFonts w:ascii="Arial" w:eastAsia="Arial" w:hAnsi="Arial"/>
          <w:lang w:val="es-ES"/>
        </w:rPr>
        <w:t>Observaciones de uso</w:t>
      </w:r>
    </w:p>
    <w:p w14:paraId="5FBE2F3B" w14:textId="77777777" w:rsidR="00835C51" w:rsidRPr="00C5752E" w:rsidRDefault="003C2F76" w:rsidP="00325E77">
      <w:pPr>
        <w:pStyle w:val="Textoindependiente"/>
        <w:jc w:val="both"/>
        <w:rPr>
          <w:lang w:val="es-ES"/>
        </w:rPr>
      </w:pPr>
      <w:r w:rsidRPr="00C5752E">
        <w:rPr>
          <w:lang w:val="es-ES"/>
        </w:rPr>
        <w:t>Se recomienda agrupar la documentación mediante una ficha resumen identificando instalación, franja horaria, título de uso y periodo.</w:t>
      </w:r>
    </w:p>
    <w:p w14:paraId="1E26E6AB" w14:textId="77777777" w:rsidR="00835C51" w:rsidRPr="00C5752E" w:rsidRDefault="003C2F76" w:rsidP="00325E77">
      <w:pPr>
        <w:pStyle w:val="Ttulo3"/>
        <w:spacing w:after="60"/>
        <w:jc w:val="both"/>
        <w:rPr>
          <w:lang w:val="es-ES"/>
        </w:rPr>
      </w:pPr>
      <w:r w:rsidRPr="00C5752E">
        <w:rPr>
          <w:rFonts w:ascii="Arial" w:eastAsia="Arial" w:hAnsi="Arial"/>
          <w:lang w:val="es-ES"/>
        </w:rPr>
        <w:t>Contenido mínimo recomendado</w:t>
      </w:r>
    </w:p>
    <w:p w14:paraId="556BE7BD" w14:textId="77777777" w:rsidR="00835C51" w:rsidRPr="00C5752E" w:rsidRDefault="003C2F76" w:rsidP="00325E77">
      <w:pPr>
        <w:pStyle w:val="Listaconvietas"/>
        <w:ind w:left="170"/>
        <w:jc w:val="both"/>
        <w:rPr>
          <w:lang w:val="es-ES"/>
        </w:rPr>
      </w:pPr>
      <w:r w:rsidRPr="00C5752E">
        <w:rPr>
          <w:lang w:val="es-ES"/>
        </w:rPr>
        <w:t>Identificación de la instalación o instalaciones.</w:t>
      </w:r>
    </w:p>
    <w:p w14:paraId="27A631A7" w14:textId="77777777" w:rsidR="00835C51" w:rsidRPr="00C5752E" w:rsidRDefault="003C2F76" w:rsidP="00325E77">
      <w:pPr>
        <w:pStyle w:val="Listaconvietas"/>
        <w:ind w:left="170"/>
        <w:jc w:val="both"/>
        <w:rPr>
          <w:lang w:val="es-ES"/>
        </w:rPr>
      </w:pPr>
      <w:r w:rsidRPr="00C5752E">
        <w:rPr>
          <w:lang w:val="es-ES"/>
        </w:rPr>
        <w:t>Periodo de uso acreditado.</w:t>
      </w:r>
    </w:p>
    <w:p w14:paraId="2DCB8E0A" w14:textId="77777777" w:rsidR="00835C51" w:rsidRPr="00C5752E" w:rsidRDefault="003C2F76" w:rsidP="00325E77">
      <w:pPr>
        <w:pStyle w:val="Listaconvietas"/>
        <w:ind w:left="170"/>
        <w:jc w:val="both"/>
        <w:rPr>
          <w:lang w:val="es-ES"/>
        </w:rPr>
      </w:pPr>
      <w:r w:rsidRPr="00C5752E">
        <w:rPr>
          <w:lang w:val="es-ES"/>
        </w:rPr>
        <w:t>Días/horarios o tipo de ocupación.</w:t>
      </w:r>
    </w:p>
    <w:p w14:paraId="7514DC36" w14:textId="77777777" w:rsidR="00835C51" w:rsidRPr="00C5752E" w:rsidRDefault="003C2F76" w:rsidP="00325E77">
      <w:pPr>
        <w:pStyle w:val="Listaconvietas"/>
        <w:ind w:left="170"/>
        <w:jc w:val="both"/>
        <w:rPr>
          <w:lang w:val="es-ES"/>
        </w:rPr>
      </w:pPr>
      <w:r w:rsidRPr="00C5752E">
        <w:rPr>
          <w:lang w:val="es-ES"/>
        </w:rPr>
        <w:lastRenderedPageBreak/>
        <w:t>Título documental aportado.</w:t>
      </w:r>
    </w:p>
    <w:p w14:paraId="3C5107DE" w14:textId="77777777" w:rsidR="00835C51" w:rsidRPr="00C5752E" w:rsidRDefault="003C2F76" w:rsidP="00325E77">
      <w:pPr>
        <w:pStyle w:val="Listaconvietas"/>
        <w:ind w:left="170"/>
        <w:jc w:val="both"/>
        <w:rPr>
          <w:lang w:val="es-ES"/>
        </w:rPr>
      </w:pPr>
      <w:r w:rsidRPr="00C5752E">
        <w:rPr>
          <w:lang w:val="es-ES"/>
        </w:rPr>
        <w:t>Observaciones sobre regularidad del uso.</w:t>
      </w:r>
    </w:p>
    <w:p w14:paraId="0BA79A0E" w14:textId="77777777" w:rsidR="00835C51" w:rsidRPr="00C5752E" w:rsidRDefault="003C2F76" w:rsidP="00325E77">
      <w:pPr>
        <w:pStyle w:val="Ttulo3"/>
        <w:spacing w:after="60"/>
        <w:jc w:val="both"/>
        <w:rPr>
          <w:lang w:val="es-ES"/>
        </w:rPr>
      </w:pPr>
      <w:r w:rsidRPr="00C5752E">
        <w:rPr>
          <w:rFonts w:ascii="Arial" w:eastAsia="Arial" w:hAnsi="Arial"/>
          <w:lang w:val="es-ES"/>
        </w:rPr>
        <w:t>Modelo orientativo</w:t>
      </w:r>
    </w:p>
    <w:tbl>
      <w:tblPr>
        <w:tblW w:w="0" w:type="auto"/>
        <w:jc w:val="center"/>
        <w:tblBorders>
          <w:top w:val="nil"/>
          <w:left w:val="nil"/>
          <w:bottom w:val="nil"/>
          <w:right w:val="nil"/>
          <w:insideH w:val="nil"/>
          <w:insideV w:val="nil"/>
        </w:tblBorders>
        <w:tblLayout w:type="fixed"/>
        <w:tblLook w:val="04A0" w:firstRow="1" w:lastRow="0" w:firstColumn="1" w:lastColumn="0" w:noHBand="0" w:noVBand="1"/>
      </w:tblPr>
      <w:tblGrid>
        <w:gridCol w:w="8391"/>
      </w:tblGrid>
      <w:tr w:rsidR="00835C51" w:rsidRPr="00C5752E" w14:paraId="3DA338EB" w14:textId="77777777">
        <w:trPr>
          <w:jc w:val="center"/>
        </w:trPr>
        <w:tc>
          <w:tcPr>
            <w:tcW w:w="8391" w:type="dxa"/>
            <w:tcBorders>
              <w:top w:val="single" w:sz="6" w:space="0" w:color="CFDAE5"/>
              <w:left w:val="single" w:sz="6" w:space="0" w:color="CFDAE5"/>
              <w:bottom w:val="single" w:sz="6" w:space="0" w:color="CFDAE5"/>
              <w:right w:val="single" w:sz="6" w:space="0" w:color="CFDAE5"/>
            </w:tcBorders>
            <w:shd w:val="clear" w:color="auto" w:fill="F7FAFC"/>
            <w:tcMar>
              <w:top w:w="100" w:type="dxa"/>
              <w:left w:w="120" w:type="dxa"/>
              <w:bottom w:w="100" w:type="dxa"/>
              <w:right w:w="120" w:type="dxa"/>
            </w:tcMar>
          </w:tcPr>
          <w:p w14:paraId="37CDCCB9" w14:textId="77777777" w:rsidR="00835C51" w:rsidRPr="00C5752E" w:rsidRDefault="003C2F76" w:rsidP="00325E77">
            <w:pPr>
              <w:spacing w:after="20" w:line="240" w:lineRule="auto"/>
              <w:jc w:val="both"/>
              <w:rPr>
                <w:lang w:val="es-ES"/>
              </w:rPr>
            </w:pPr>
            <w:r w:rsidRPr="00C5752E">
              <w:rPr>
                <w:b/>
                <w:color w:val="1F4E79"/>
                <w:sz w:val="18"/>
                <w:lang w:val="es-ES"/>
              </w:rPr>
              <w:t>MODELO ORIENTATIVO</w:t>
            </w:r>
          </w:p>
          <w:p w14:paraId="6D33B38A" w14:textId="77777777" w:rsidR="00835C51" w:rsidRPr="00C5752E" w:rsidRDefault="003C2F76" w:rsidP="00325E77">
            <w:pPr>
              <w:spacing w:after="20" w:line="240" w:lineRule="auto"/>
              <w:jc w:val="both"/>
              <w:rPr>
                <w:lang w:val="es-ES"/>
              </w:rPr>
            </w:pPr>
            <w:r w:rsidRPr="00C5752E">
              <w:rPr>
                <w:b/>
                <w:color w:val="1F4E79"/>
                <w:sz w:val="18"/>
                <w:lang w:val="es-ES"/>
              </w:rPr>
              <w:t>FICHA RESUMEN DE USO REGULAR DE INSTALACIONES PÚBLICAS</w:t>
            </w:r>
          </w:p>
          <w:p w14:paraId="737BA945" w14:textId="77777777" w:rsidR="00835C51" w:rsidRPr="00C5752E" w:rsidRDefault="003C2F76" w:rsidP="00325E77">
            <w:pPr>
              <w:spacing w:after="20" w:line="240" w:lineRule="auto"/>
              <w:jc w:val="both"/>
              <w:rPr>
                <w:lang w:val="es-ES"/>
              </w:rPr>
            </w:pPr>
            <w:r w:rsidRPr="00C5752E">
              <w:rPr>
                <w:sz w:val="18"/>
                <w:lang w:val="es-ES"/>
              </w:rPr>
              <w:t>Entidad usuaria: [_____]</w:t>
            </w:r>
          </w:p>
          <w:p w14:paraId="6A19AABC" w14:textId="77777777" w:rsidR="00835C51" w:rsidRPr="00C5752E" w:rsidRDefault="003C2F76" w:rsidP="00325E77">
            <w:pPr>
              <w:spacing w:after="20" w:line="240" w:lineRule="auto"/>
              <w:jc w:val="both"/>
              <w:rPr>
                <w:lang w:val="es-ES"/>
              </w:rPr>
            </w:pPr>
            <w:r w:rsidRPr="00C5752E">
              <w:rPr>
                <w:sz w:val="18"/>
                <w:lang w:val="es-ES"/>
              </w:rPr>
              <w:t>Instalación pública utilizada: [_____]</w:t>
            </w:r>
          </w:p>
          <w:p w14:paraId="75B7D313" w14:textId="77777777" w:rsidR="00835C51" w:rsidRPr="00C5752E" w:rsidRDefault="003C2F76" w:rsidP="00325E77">
            <w:pPr>
              <w:spacing w:after="20" w:line="240" w:lineRule="auto"/>
              <w:jc w:val="both"/>
              <w:rPr>
                <w:lang w:val="es-ES"/>
              </w:rPr>
            </w:pPr>
            <w:r w:rsidRPr="00C5752E">
              <w:rPr>
                <w:sz w:val="18"/>
                <w:lang w:val="es-ES"/>
              </w:rPr>
              <w:t>Temporada / ejercicio de referencia: [_____]</w:t>
            </w:r>
          </w:p>
          <w:p w14:paraId="28296582" w14:textId="77777777" w:rsidR="00835C51" w:rsidRPr="00C5752E" w:rsidRDefault="003C2F76" w:rsidP="00325E77">
            <w:pPr>
              <w:spacing w:after="20" w:line="240" w:lineRule="auto"/>
              <w:jc w:val="both"/>
              <w:rPr>
                <w:lang w:val="es-ES"/>
              </w:rPr>
            </w:pPr>
            <w:r w:rsidRPr="00C5752E">
              <w:rPr>
                <w:sz w:val="18"/>
                <w:lang w:val="es-ES"/>
              </w:rPr>
              <w:t>Días y horarios de uso: [_____]</w:t>
            </w:r>
          </w:p>
          <w:p w14:paraId="5727EB64" w14:textId="77777777" w:rsidR="00835C51" w:rsidRPr="00C5752E" w:rsidRDefault="003C2F76" w:rsidP="00325E77">
            <w:pPr>
              <w:spacing w:after="20" w:line="240" w:lineRule="auto"/>
              <w:jc w:val="both"/>
              <w:rPr>
                <w:lang w:val="es-ES"/>
              </w:rPr>
            </w:pPr>
            <w:r w:rsidRPr="00C5752E">
              <w:rPr>
                <w:sz w:val="18"/>
                <w:lang w:val="es-ES"/>
              </w:rPr>
              <w:t>Tipo de uso: [entrenamiento / competición / actividad ordinaria / escuela / otro].</w:t>
            </w:r>
          </w:p>
          <w:p w14:paraId="317E39E4" w14:textId="77777777" w:rsidR="00835C51" w:rsidRPr="00C5752E" w:rsidRDefault="003C2F76" w:rsidP="00325E77">
            <w:pPr>
              <w:spacing w:after="20" w:line="240" w:lineRule="auto"/>
              <w:jc w:val="both"/>
              <w:rPr>
                <w:lang w:val="es-ES"/>
              </w:rPr>
            </w:pPr>
            <w:r w:rsidRPr="00C5752E">
              <w:rPr>
                <w:sz w:val="18"/>
                <w:lang w:val="es-ES"/>
              </w:rPr>
              <w:t>Documento que se aporta como soporte: [autorización / cuadrante horario / contrato / certificación FDM / otro].</w:t>
            </w:r>
          </w:p>
          <w:p w14:paraId="527F9C25" w14:textId="77777777" w:rsidR="00835C51" w:rsidRPr="00C5752E" w:rsidRDefault="003C2F76" w:rsidP="00325E77">
            <w:pPr>
              <w:spacing w:after="20" w:line="240" w:lineRule="auto"/>
              <w:jc w:val="both"/>
              <w:rPr>
                <w:lang w:val="es-ES"/>
              </w:rPr>
            </w:pPr>
            <w:r w:rsidRPr="00C5752E">
              <w:rPr>
                <w:sz w:val="18"/>
                <w:lang w:val="es-ES"/>
              </w:rPr>
              <w:t>Órgano o entidad emisora del documento: [_____]</w:t>
            </w:r>
          </w:p>
          <w:p w14:paraId="049619C0" w14:textId="77777777" w:rsidR="00835C51" w:rsidRPr="00C5752E" w:rsidRDefault="003C2F76" w:rsidP="00325E77">
            <w:pPr>
              <w:spacing w:after="20" w:line="240" w:lineRule="auto"/>
              <w:jc w:val="both"/>
              <w:rPr>
                <w:lang w:val="es-ES"/>
              </w:rPr>
            </w:pPr>
            <w:r w:rsidRPr="00C5752E">
              <w:rPr>
                <w:sz w:val="18"/>
                <w:lang w:val="es-ES"/>
              </w:rPr>
              <w:t>Periodo cubierto por el documento: [_____]</w:t>
            </w:r>
          </w:p>
          <w:p w14:paraId="0D669A38" w14:textId="77777777" w:rsidR="00835C51" w:rsidRPr="00C5752E" w:rsidRDefault="003C2F76" w:rsidP="00325E77">
            <w:pPr>
              <w:spacing w:after="20" w:line="240" w:lineRule="auto"/>
              <w:jc w:val="both"/>
              <w:rPr>
                <w:lang w:val="es-ES"/>
              </w:rPr>
            </w:pPr>
            <w:r w:rsidRPr="00C5752E">
              <w:rPr>
                <w:sz w:val="18"/>
                <w:lang w:val="es-ES"/>
              </w:rPr>
              <w:t>Observaciones sobre la regularidad del uso y vinculación con la actividad de la entidad: [_____]</w:t>
            </w:r>
          </w:p>
          <w:p w14:paraId="3437040D" w14:textId="77777777" w:rsidR="00835C51" w:rsidRPr="00C5752E" w:rsidRDefault="003C2F76" w:rsidP="00325E77">
            <w:pPr>
              <w:spacing w:after="20" w:line="240" w:lineRule="auto"/>
              <w:jc w:val="both"/>
              <w:rPr>
                <w:lang w:val="es-ES"/>
              </w:rPr>
            </w:pPr>
            <w:r w:rsidRPr="00C5752E">
              <w:rPr>
                <w:sz w:val="18"/>
                <w:lang w:val="es-ES"/>
              </w:rPr>
              <w:t>Firma de la persona representante [FIRMA]</w:t>
            </w:r>
          </w:p>
        </w:tc>
      </w:tr>
    </w:tbl>
    <w:p w14:paraId="39CB732D" w14:textId="77777777" w:rsidR="00835C51" w:rsidRPr="00C5752E" w:rsidRDefault="00835C51" w:rsidP="00325E77">
      <w:pPr>
        <w:jc w:val="both"/>
        <w:rPr>
          <w:lang w:val="es-ES"/>
        </w:rPr>
      </w:pPr>
    </w:p>
    <w:p w14:paraId="4D0E5D17" w14:textId="77777777" w:rsidR="00835C51" w:rsidRPr="00C5752E" w:rsidRDefault="003C2F76" w:rsidP="00325E77">
      <w:pPr>
        <w:pStyle w:val="Ttulo2"/>
        <w:jc w:val="both"/>
        <w:rPr>
          <w:lang w:val="es-ES"/>
        </w:rPr>
      </w:pPr>
      <w:r w:rsidRPr="00C5752E">
        <w:rPr>
          <w:rFonts w:ascii="Arial" w:eastAsia="Arial" w:hAnsi="Arial"/>
          <w:lang w:val="es-ES"/>
        </w:rPr>
        <w:t xml:space="preserve">DOCUMENTO 12. Relación de canales, </w:t>
      </w:r>
      <w:proofErr w:type="spellStart"/>
      <w:r w:rsidRPr="00C5752E">
        <w:rPr>
          <w:rFonts w:ascii="Arial" w:eastAsia="Arial" w:hAnsi="Arial"/>
          <w:lang w:val="es-ES"/>
        </w:rPr>
        <w:t>URLs</w:t>
      </w:r>
      <w:proofErr w:type="spellEnd"/>
      <w:r w:rsidRPr="00C5752E">
        <w:rPr>
          <w:rFonts w:ascii="Arial" w:eastAsia="Arial" w:hAnsi="Arial"/>
          <w:lang w:val="es-ES"/>
        </w:rPr>
        <w:t xml:space="preserve"> y evidencias de actividad, bilingüismo y accesibilidad comunicativa</w:t>
      </w:r>
    </w:p>
    <w:p w14:paraId="3B1609BB" w14:textId="77777777" w:rsidR="00835C51" w:rsidRPr="00C5752E" w:rsidRDefault="003C2F76" w:rsidP="00325E77">
      <w:pPr>
        <w:pStyle w:val="Ttulo3"/>
        <w:spacing w:after="60"/>
        <w:jc w:val="both"/>
        <w:rPr>
          <w:lang w:val="es-ES"/>
        </w:rPr>
      </w:pPr>
      <w:r w:rsidRPr="00C5752E">
        <w:rPr>
          <w:rFonts w:ascii="Arial" w:eastAsia="Arial" w:hAnsi="Arial"/>
          <w:lang w:val="es-ES"/>
        </w:rPr>
        <w:t>Cobertura</w:t>
      </w:r>
    </w:p>
    <w:p w14:paraId="5780249F" w14:textId="77777777" w:rsidR="00835C51" w:rsidRPr="00C5752E" w:rsidRDefault="003C2F76" w:rsidP="00325E77">
      <w:pPr>
        <w:pStyle w:val="Textoindependiente"/>
        <w:jc w:val="both"/>
        <w:rPr>
          <w:lang w:val="es-ES"/>
        </w:rPr>
      </w:pPr>
      <w:r w:rsidRPr="00C5752E">
        <w:rPr>
          <w:lang w:val="es-ES"/>
        </w:rPr>
        <w:t>A4.A, A4.B, A4.C y A4.D</w:t>
      </w:r>
    </w:p>
    <w:p w14:paraId="6A09D1DC" w14:textId="77777777" w:rsidR="00835C51" w:rsidRPr="00C5752E" w:rsidRDefault="003C2F76" w:rsidP="00325E77">
      <w:pPr>
        <w:pStyle w:val="Ttulo3"/>
        <w:spacing w:after="60"/>
        <w:jc w:val="both"/>
        <w:rPr>
          <w:lang w:val="es-ES"/>
        </w:rPr>
      </w:pPr>
      <w:r w:rsidRPr="00C5752E">
        <w:rPr>
          <w:rFonts w:ascii="Arial" w:eastAsia="Arial" w:hAnsi="Arial"/>
          <w:lang w:val="es-ES"/>
        </w:rPr>
        <w:t>Finalidad</w:t>
      </w:r>
    </w:p>
    <w:p w14:paraId="15C4C68E" w14:textId="77777777" w:rsidR="00835C51" w:rsidRPr="00C5752E" w:rsidRDefault="003C2F76" w:rsidP="00325E77">
      <w:pPr>
        <w:pStyle w:val="Textoindependiente"/>
        <w:jc w:val="both"/>
        <w:rPr>
          <w:lang w:val="es-ES"/>
        </w:rPr>
      </w:pPr>
      <w:r w:rsidRPr="00C5752E">
        <w:rPr>
          <w:lang w:val="es-ES"/>
        </w:rPr>
        <w:t>Acreditar la existencia de canales institucionales activos, su organización mínima y, en su caso, evidencias de bilingüismo y accesibilidad comunicativa.</w:t>
      </w:r>
    </w:p>
    <w:p w14:paraId="39020310" w14:textId="77777777" w:rsidR="00835C51" w:rsidRPr="00C5752E" w:rsidRDefault="003C2F76" w:rsidP="00325E77">
      <w:pPr>
        <w:pStyle w:val="Ttulo3"/>
        <w:spacing w:after="60"/>
        <w:jc w:val="both"/>
        <w:rPr>
          <w:lang w:val="es-ES"/>
        </w:rPr>
      </w:pPr>
      <w:r w:rsidRPr="00C5752E">
        <w:rPr>
          <w:rFonts w:ascii="Arial" w:eastAsia="Arial" w:hAnsi="Arial"/>
          <w:lang w:val="es-ES"/>
        </w:rPr>
        <w:t>Observaciones de uso</w:t>
      </w:r>
    </w:p>
    <w:p w14:paraId="1D3C4F9C" w14:textId="77777777" w:rsidR="00835C51" w:rsidRPr="00C5752E" w:rsidRDefault="003C2F76" w:rsidP="00325E77">
      <w:pPr>
        <w:pStyle w:val="Textoindependiente"/>
        <w:jc w:val="both"/>
        <w:rPr>
          <w:lang w:val="es-ES"/>
        </w:rPr>
      </w:pPr>
      <w:r w:rsidRPr="00C5752E">
        <w:rPr>
          <w:lang w:val="es-ES"/>
        </w:rPr>
        <w:t>Documento especialmente útil como ficha de evidencias digitales. Debe presentarse ordenado y con enlaces verificables o capturas fechadas.</w:t>
      </w:r>
    </w:p>
    <w:p w14:paraId="2DC6E27F" w14:textId="77777777" w:rsidR="00835C51" w:rsidRPr="00C5752E" w:rsidRDefault="003C2F76" w:rsidP="00325E77">
      <w:pPr>
        <w:pStyle w:val="Ttulo3"/>
        <w:spacing w:after="60"/>
        <w:jc w:val="both"/>
        <w:rPr>
          <w:lang w:val="es-ES"/>
        </w:rPr>
      </w:pPr>
      <w:r w:rsidRPr="00C5752E">
        <w:rPr>
          <w:rFonts w:ascii="Arial" w:eastAsia="Arial" w:hAnsi="Arial"/>
          <w:lang w:val="es-ES"/>
        </w:rPr>
        <w:t>Contenido mínimo recomendado</w:t>
      </w:r>
    </w:p>
    <w:p w14:paraId="41EBFF46" w14:textId="77777777" w:rsidR="00835C51" w:rsidRPr="00C5752E" w:rsidRDefault="003C2F76" w:rsidP="00325E77">
      <w:pPr>
        <w:pStyle w:val="Listaconvietas"/>
        <w:ind w:left="170"/>
        <w:jc w:val="both"/>
        <w:rPr>
          <w:lang w:val="es-ES"/>
        </w:rPr>
      </w:pPr>
      <w:r w:rsidRPr="00C5752E">
        <w:rPr>
          <w:lang w:val="es-ES"/>
        </w:rPr>
        <w:t>Inventario de canales institucionales.</w:t>
      </w:r>
    </w:p>
    <w:p w14:paraId="15ACF1CE" w14:textId="77777777" w:rsidR="00835C51" w:rsidRPr="000C681E" w:rsidRDefault="003C2F76" w:rsidP="00325E77">
      <w:pPr>
        <w:pStyle w:val="Listaconvietas"/>
        <w:ind w:left="170"/>
        <w:jc w:val="both"/>
        <w:rPr>
          <w:lang w:val="pt-PT"/>
        </w:rPr>
      </w:pPr>
      <w:r w:rsidRPr="000C681E">
        <w:rPr>
          <w:lang w:val="pt-PT"/>
        </w:rPr>
        <w:t>Identificador o URL de cada canal.</w:t>
      </w:r>
    </w:p>
    <w:p w14:paraId="26C5295B" w14:textId="77777777" w:rsidR="00835C51" w:rsidRPr="00C5752E" w:rsidRDefault="003C2F76" w:rsidP="00325E77">
      <w:pPr>
        <w:pStyle w:val="Listaconvietas"/>
        <w:ind w:left="170"/>
        <w:jc w:val="both"/>
        <w:rPr>
          <w:lang w:val="es-ES"/>
        </w:rPr>
      </w:pPr>
      <w:r w:rsidRPr="00C5752E">
        <w:rPr>
          <w:lang w:val="es-ES"/>
        </w:rPr>
        <w:t>Descripción de la actividad acreditada.</w:t>
      </w:r>
    </w:p>
    <w:p w14:paraId="74D04067" w14:textId="77777777" w:rsidR="00835C51" w:rsidRPr="00C5752E" w:rsidRDefault="003C2F76" w:rsidP="00325E77">
      <w:pPr>
        <w:pStyle w:val="Listaconvietas"/>
        <w:ind w:left="170"/>
        <w:jc w:val="both"/>
        <w:rPr>
          <w:lang w:val="es-ES"/>
        </w:rPr>
      </w:pPr>
      <w:r w:rsidRPr="00C5752E">
        <w:rPr>
          <w:lang w:val="es-ES"/>
        </w:rPr>
        <w:t>Indicación de bilingüismo operativo o parcial.</w:t>
      </w:r>
    </w:p>
    <w:p w14:paraId="7443A008" w14:textId="77777777" w:rsidR="00835C51" w:rsidRPr="00C5752E" w:rsidRDefault="003C2F76" w:rsidP="00325E77">
      <w:pPr>
        <w:pStyle w:val="Listaconvietas"/>
        <w:ind w:left="170"/>
        <w:jc w:val="both"/>
        <w:rPr>
          <w:lang w:val="es-ES"/>
        </w:rPr>
      </w:pPr>
      <w:r w:rsidRPr="00C5752E">
        <w:rPr>
          <w:lang w:val="es-ES"/>
        </w:rPr>
        <w:t>Detalle de medidas de accesibilidad comunicativa aportadas.</w:t>
      </w:r>
    </w:p>
    <w:p w14:paraId="615F5368" w14:textId="77777777" w:rsidR="00835C51" w:rsidRPr="00C5752E" w:rsidRDefault="003C2F76" w:rsidP="00325E77">
      <w:pPr>
        <w:pStyle w:val="Ttulo3"/>
        <w:spacing w:after="60"/>
        <w:jc w:val="both"/>
        <w:rPr>
          <w:lang w:val="es-ES"/>
        </w:rPr>
      </w:pPr>
      <w:r w:rsidRPr="00C5752E">
        <w:rPr>
          <w:rFonts w:ascii="Arial" w:eastAsia="Arial" w:hAnsi="Arial"/>
          <w:lang w:val="es-ES"/>
        </w:rPr>
        <w:t>Modelo orientativo</w:t>
      </w:r>
    </w:p>
    <w:tbl>
      <w:tblPr>
        <w:tblW w:w="0" w:type="auto"/>
        <w:jc w:val="center"/>
        <w:tblBorders>
          <w:top w:val="nil"/>
          <w:left w:val="nil"/>
          <w:bottom w:val="nil"/>
          <w:right w:val="nil"/>
          <w:insideH w:val="nil"/>
          <w:insideV w:val="nil"/>
        </w:tblBorders>
        <w:tblLayout w:type="fixed"/>
        <w:tblLook w:val="04A0" w:firstRow="1" w:lastRow="0" w:firstColumn="1" w:lastColumn="0" w:noHBand="0" w:noVBand="1"/>
      </w:tblPr>
      <w:tblGrid>
        <w:gridCol w:w="8391"/>
      </w:tblGrid>
      <w:tr w:rsidR="00835C51" w:rsidRPr="00C5752E" w14:paraId="1D80A0EA" w14:textId="77777777">
        <w:trPr>
          <w:jc w:val="center"/>
        </w:trPr>
        <w:tc>
          <w:tcPr>
            <w:tcW w:w="8391" w:type="dxa"/>
            <w:tcBorders>
              <w:top w:val="single" w:sz="6" w:space="0" w:color="CFDAE5"/>
              <w:left w:val="single" w:sz="6" w:space="0" w:color="CFDAE5"/>
              <w:bottom w:val="single" w:sz="6" w:space="0" w:color="CFDAE5"/>
              <w:right w:val="single" w:sz="6" w:space="0" w:color="CFDAE5"/>
            </w:tcBorders>
            <w:shd w:val="clear" w:color="auto" w:fill="F7FAFC"/>
            <w:tcMar>
              <w:top w:w="100" w:type="dxa"/>
              <w:left w:w="120" w:type="dxa"/>
              <w:bottom w:w="100" w:type="dxa"/>
              <w:right w:w="120" w:type="dxa"/>
            </w:tcMar>
          </w:tcPr>
          <w:p w14:paraId="210FAA67" w14:textId="77777777" w:rsidR="00835C51" w:rsidRPr="00C5752E" w:rsidRDefault="003C2F76" w:rsidP="00325E77">
            <w:pPr>
              <w:spacing w:after="20" w:line="240" w:lineRule="auto"/>
              <w:jc w:val="both"/>
              <w:rPr>
                <w:lang w:val="es-ES"/>
              </w:rPr>
            </w:pPr>
            <w:r w:rsidRPr="00C5752E">
              <w:rPr>
                <w:b/>
                <w:color w:val="1F4E79"/>
                <w:sz w:val="18"/>
                <w:lang w:val="es-ES"/>
              </w:rPr>
              <w:t>MODELO ORIENTATIVO</w:t>
            </w:r>
          </w:p>
          <w:p w14:paraId="7109014A" w14:textId="77777777" w:rsidR="00835C51" w:rsidRPr="00C5752E" w:rsidRDefault="003C2F76" w:rsidP="00325E77">
            <w:pPr>
              <w:spacing w:after="20" w:line="240" w:lineRule="auto"/>
              <w:jc w:val="both"/>
              <w:rPr>
                <w:lang w:val="es-ES"/>
              </w:rPr>
            </w:pPr>
            <w:r w:rsidRPr="00C5752E">
              <w:rPr>
                <w:b/>
                <w:color w:val="1F4E79"/>
                <w:sz w:val="18"/>
                <w:lang w:val="es-ES"/>
              </w:rPr>
              <w:t>FICHA DE EVIDENCIAS DIGITALES DE COMUNICACIÓN</w:t>
            </w:r>
          </w:p>
          <w:p w14:paraId="018365DA" w14:textId="77777777" w:rsidR="00835C51" w:rsidRPr="00C5752E" w:rsidRDefault="003C2F76" w:rsidP="00325E77">
            <w:pPr>
              <w:spacing w:after="20" w:line="240" w:lineRule="auto"/>
              <w:jc w:val="both"/>
              <w:rPr>
                <w:lang w:val="es-ES"/>
              </w:rPr>
            </w:pPr>
            <w:r w:rsidRPr="00C5752E">
              <w:rPr>
                <w:sz w:val="18"/>
                <w:lang w:val="es-ES"/>
              </w:rPr>
              <w:t>Entidad: [_____]</w:t>
            </w:r>
          </w:p>
          <w:p w14:paraId="28E71A50" w14:textId="77777777" w:rsidR="00835C51" w:rsidRPr="00C5752E" w:rsidRDefault="003C2F76" w:rsidP="00325E77">
            <w:pPr>
              <w:spacing w:after="20" w:line="240" w:lineRule="auto"/>
              <w:jc w:val="both"/>
              <w:rPr>
                <w:lang w:val="es-ES"/>
              </w:rPr>
            </w:pPr>
            <w:r w:rsidRPr="00C5752E">
              <w:rPr>
                <w:sz w:val="18"/>
                <w:lang w:val="es-ES"/>
              </w:rPr>
              <w:t>1. CANALES INSTITUCIONALES</w:t>
            </w:r>
          </w:p>
          <w:p w14:paraId="44E938CB" w14:textId="77777777" w:rsidR="00835C51" w:rsidRPr="00C5752E" w:rsidRDefault="003C2F76" w:rsidP="00325E77">
            <w:pPr>
              <w:spacing w:after="20" w:line="240" w:lineRule="auto"/>
              <w:jc w:val="both"/>
              <w:rPr>
                <w:lang w:val="es-ES"/>
              </w:rPr>
            </w:pPr>
            <w:r w:rsidRPr="00C5752E">
              <w:rPr>
                <w:sz w:val="18"/>
                <w:lang w:val="es-ES"/>
              </w:rPr>
              <w:t>- Web oficial: URL [_____]. Evidencia aportada: [_____].</w:t>
            </w:r>
          </w:p>
          <w:p w14:paraId="42349EE6" w14:textId="77777777" w:rsidR="00835C51" w:rsidRPr="00C5752E" w:rsidRDefault="003C2F76" w:rsidP="00325E77">
            <w:pPr>
              <w:spacing w:after="20" w:line="240" w:lineRule="auto"/>
              <w:jc w:val="both"/>
              <w:rPr>
                <w:lang w:val="es-ES"/>
              </w:rPr>
            </w:pPr>
            <w:r w:rsidRPr="00C5752E">
              <w:rPr>
                <w:sz w:val="18"/>
                <w:lang w:val="es-ES"/>
              </w:rPr>
              <w:t xml:space="preserve">- Facebook / Instagram / X / YouTube / </w:t>
            </w:r>
            <w:proofErr w:type="spellStart"/>
            <w:r w:rsidRPr="00C5752E">
              <w:rPr>
                <w:sz w:val="18"/>
                <w:lang w:val="es-ES"/>
              </w:rPr>
              <w:t>Newsletter</w:t>
            </w:r>
            <w:proofErr w:type="spellEnd"/>
            <w:r w:rsidRPr="00C5752E">
              <w:rPr>
                <w:sz w:val="18"/>
                <w:lang w:val="es-ES"/>
              </w:rPr>
              <w:t xml:space="preserve"> / otros: identificador [_____]. Evidencia aportada: [_____].</w:t>
            </w:r>
          </w:p>
          <w:p w14:paraId="77C0A2EF" w14:textId="77777777" w:rsidR="00835C51" w:rsidRPr="00C5752E" w:rsidRDefault="003C2F76" w:rsidP="00325E77">
            <w:pPr>
              <w:spacing w:after="20" w:line="240" w:lineRule="auto"/>
              <w:jc w:val="both"/>
              <w:rPr>
                <w:lang w:val="es-ES"/>
              </w:rPr>
            </w:pPr>
            <w:r w:rsidRPr="00C5752E">
              <w:rPr>
                <w:sz w:val="18"/>
                <w:lang w:val="es-ES"/>
              </w:rPr>
              <w:t>2. ORGANIZACIÓN MÍNIMA</w:t>
            </w:r>
          </w:p>
          <w:p w14:paraId="3437B2AC" w14:textId="77777777" w:rsidR="00835C51" w:rsidRPr="00C5752E" w:rsidRDefault="003C2F76" w:rsidP="00325E77">
            <w:pPr>
              <w:spacing w:after="20" w:line="240" w:lineRule="auto"/>
              <w:jc w:val="both"/>
              <w:rPr>
                <w:lang w:val="es-ES"/>
              </w:rPr>
            </w:pPr>
            <w:r w:rsidRPr="00C5752E">
              <w:rPr>
                <w:sz w:val="18"/>
                <w:lang w:val="es-ES"/>
              </w:rPr>
              <w:t>- Persona o responsable de comunicación: [_____].</w:t>
            </w:r>
          </w:p>
          <w:p w14:paraId="57CE3019" w14:textId="77777777" w:rsidR="00835C51" w:rsidRPr="00C5752E" w:rsidRDefault="003C2F76" w:rsidP="00325E77">
            <w:pPr>
              <w:spacing w:after="20" w:line="240" w:lineRule="auto"/>
              <w:jc w:val="both"/>
              <w:rPr>
                <w:lang w:val="es-ES"/>
              </w:rPr>
            </w:pPr>
            <w:r w:rsidRPr="00C5752E">
              <w:rPr>
                <w:sz w:val="18"/>
                <w:lang w:val="es-ES"/>
              </w:rPr>
              <w:t>- Existencia de planificación o periodicidad mínima: [Sí/No]. Descripción: [_____].</w:t>
            </w:r>
          </w:p>
          <w:p w14:paraId="1C181117" w14:textId="77777777" w:rsidR="00835C51" w:rsidRPr="00C5752E" w:rsidRDefault="003C2F76" w:rsidP="00325E77">
            <w:pPr>
              <w:spacing w:after="20" w:line="240" w:lineRule="auto"/>
              <w:jc w:val="both"/>
              <w:rPr>
                <w:lang w:val="es-ES"/>
              </w:rPr>
            </w:pPr>
            <w:r w:rsidRPr="00C5752E">
              <w:rPr>
                <w:sz w:val="18"/>
                <w:lang w:val="es-ES"/>
              </w:rPr>
              <w:t>3. BILINGÜISMO</w:t>
            </w:r>
          </w:p>
          <w:p w14:paraId="6254694F" w14:textId="77777777" w:rsidR="00835C51" w:rsidRPr="00C5752E" w:rsidRDefault="003C2F76" w:rsidP="00325E77">
            <w:pPr>
              <w:spacing w:after="20" w:line="240" w:lineRule="auto"/>
              <w:jc w:val="both"/>
              <w:rPr>
                <w:lang w:val="es-ES"/>
              </w:rPr>
            </w:pPr>
            <w:r w:rsidRPr="00C5752E">
              <w:rPr>
                <w:sz w:val="18"/>
                <w:lang w:val="es-ES"/>
              </w:rPr>
              <w:t>- Nivel declarado: [no / parcial / operativo].</w:t>
            </w:r>
          </w:p>
          <w:p w14:paraId="5B58E040" w14:textId="77777777" w:rsidR="00835C51" w:rsidRPr="00C5752E" w:rsidRDefault="003C2F76" w:rsidP="00325E77">
            <w:pPr>
              <w:spacing w:after="20" w:line="240" w:lineRule="auto"/>
              <w:jc w:val="both"/>
              <w:rPr>
                <w:lang w:val="es-ES"/>
              </w:rPr>
            </w:pPr>
            <w:r w:rsidRPr="00C5752E">
              <w:rPr>
                <w:sz w:val="18"/>
                <w:lang w:val="es-ES"/>
              </w:rPr>
              <w:t>- Evidencias aportadas: [enlaces, capturas o publicaciones bilingües].</w:t>
            </w:r>
          </w:p>
          <w:p w14:paraId="7B9FEE4F" w14:textId="77777777" w:rsidR="00835C51" w:rsidRPr="00C5752E" w:rsidRDefault="003C2F76" w:rsidP="00325E77">
            <w:pPr>
              <w:spacing w:after="20" w:line="240" w:lineRule="auto"/>
              <w:jc w:val="both"/>
              <w:rPr>
                <w:lang w:val="es-ES"/>
              </w:rPr>
            </w:pPr>
            <w:r w:rsidRPr="00C5752E">
              <w:rPr>
                <w:sz w:val="18"/>
                <w:lang w:val="es-ES"/>
              </w:rPr>
              <w:t>4. ACCESIBILIDAD COMUNICATIVA</w:t>
            </w:r>
          </w:p>
          <w:p w14:paraId="41863E97" w14:textId="77777777" w:rsidR="00835C51" w:rsidRPr="00C5752E" w:rsidRDefault="003C2F76" w:rsidP="00325E77">
            <w:pPr>
              <w:spacing w:after="20" w:line="240" w:lineRule="auto"/>
              <w:jc w:val="both"/>
              <w:rPr>
                <w:lang w:val="es-ES"/>
              </w:rPr>
            </w:pPr>
            <w:r w:rsidRPr="00C5752E">
              <w:rPr>
                <w:sz w:val="18"/>
                <w:lang w:val="es-ES"/>
              </w:rPr>
              <w:lastRenderedPageBreak/>
              <w:t>- Subtitulado de vídeos: [Sí/No]. Evidencia: [_____].</w:t>
            </w:r>
          </w:p>
          <w:p w14:paraId="561C044A" w14:textId="77777777" w:rsidR="00835C51" w:rsidRPr="00C5752E" w:rsidRDefault="003C2F76" w:rsidP="00325E77">
            <w:pPr>
              <w:spacing w:after="20" w:line="240" w:lineRule="auto"/>
              <w:jc w:val="both"/>
              <w:rPr>
                <w:lang w:val="es-ES"/>
              </w:rPr>
            </w:pPr>
            <w:r w:rsidRPr="00C5752E">
              <w:rPr>
                <w:sz w:val="18"/>
                <w:lang w:val="es-ES"/>
              </w:rPr>
              <w:t>- Texto alternativo / descripciones: [Sí/No]. Evidencia: [_____].</w:t>
            </w:r>
          </w:p>
          <w:p w14:paraId="0BDD7822" w14:textId="77777777" w:rsidR="00835C51" w:rsidRPr="00C5752E" w:rsidRDefault="003C2F76" w:rsidP="00325E77">
            <w:pPr>
              <w:spacing w:after="20" w:line="240" w:lineRule="auto"/>
              <w:jc w:val="both"/>
              <w:rPr>
                <w:lang w:val="es-ES"/>
              </w:rPr>
            </w:pPr>
            <w:r w:rsidRPr="00C5752E">
              <w:rPr>
                <w:sz w:val="18"/>
                <w:lang w:val="es-ES"/>
              </w:rPr>
              <w:t>- Lectura fácil: [Sí/No]. Evidencia: [_____].</w:t>
            </w:r>
          </w:p>
          <w:p w14:paraId="4A565D62" w14:textId="77777777" w:rsidR="00835C51" w:rsidRPr="00C5752E" w:rsidRDefault="003C2F76" w:rsidP="00325E77">
            <w:pPr>
              <w:spacing w:after="20" w:line="240" w:lineRule="auto"/>
              <w:jc w:val="both"/>
              <w:rPr>
                <w:lang w:val="es-ES"/>
              </w:rPr>
            </w:pPr>
            <w:r w:rsidRPr="00C5752E">
              <w:rPr>
                <w:sz w:val="18"/>
                <w:lang w:val="es-ES"/>
              </w:rPr>
              <w:t>- Pictogramas o infografías accesibles: [Sí/No]. Evidencia: [_____].</w:t>
            </w:r>
          </w:p>
          <w:p w14:paraId="6E4958CF" w14:textId="77777777" w:rsidR="00835C51" w:rsidRPr="00C5752E" w:rsidRDefault="003C2F76" w:rsidP="00325E77">
            <w:pPr>
              <w:spacing w:after="20" w:line="240" w:lineRule="auto"/>
              <w:jc w:val="both"/>
              <w:rPr>
                <w:lang w:val="es-ES"/>
              </w:rPr>
            </w:pPr>
            <w:r w:rsidRPr="00C5752E">
              <w:rPr>
                <w:sz w:val="18"/>
                <w:lang w:val="es-ES"/>
              </w:rPr>
              <w:t>5. OBSERVACIONES</w:t>
            </w:r>
          </w:p>
          <w:p w14:paraId="0EE0DFBC" w14:textId="77777777" w:rsidR="00835C51" w:rsidRPr="00C5752E" w:rsidRDefault="003C2F76" w:rsidP="00325E77">
            <w:pPr>
              <w:spacing w:after="20" w:line="240" w:lineRule="auto"/>
              <w:jc w:val="both"/>
              <w:rPr>
                <w:lang w:val="es-ES"/>
              </w:rPr>
            </w:pPr>
            <w:r w:rsidRPr="00C5752E">
              <w:rPr>
                <w:sz w:val="18"/>
                <w:lang w:val="es-ES"/>
              </w:rPr>
              <w:t>[_____]</w:t>
            </w:r>
          </w:p>
          <w:p w14:paraId="63F3DD60" w14:textId="77777777" w:rsidR="00835C51" w:rsidRPr="00C5752E" w:rsidRDefault="003C2F76" w:rsidP="00325E77">
            <w:pPr>
              <w:spacing w:after="20" w:line="240" w:lineRule="auto"/>
              <w:jc w:val="both"/>
              <w:rPr>
                <w:lang w:val="es-ES"/>
              </w:rPr>
            </w:pPr>
            <w:r w:rsidRPr="00C5752E">
              <w:rPr>
                <w:sz w:val="18"/>
                <w:lang w:val="es-ES"/>
              </w:rPr>
              <w:t>Firma de la persona responsable / representante [FIRMA]</w:t>
            </w:r>
          </w:p>
        </w:tc>
      </w:tr>
    </w:tbl>
    <w:p w14:paraId="6AAA0034" w14:textId="77777777" w:rsidR="00835C51" w:rsidRPr="00C5752E" w:rsidRDefault="00835C51" w:rsidP="00325E77">
      <w:pPr>
        <w:jc w:val="both"/>
        <w:rPr>
          <w:lang w:val="es-ES"/>
        </w:rPr>
      </w:pPr>
    </w:p>
    <w:p w14:paraId="16D6CADF" w14:textId="77777777" w:rsidR="00835C51" w:rsidRPr="00C5752E" w:rsidRDefault="003C2F76" w:rsidP="00325E77">
      <w:pPr>
        <w:pStyle w:val="Ttulo2"/>
        <w:jc w:val="both"/>
        <w:rPr>
          <w:lang w:val="es-ES"/>
        </w:rPr>
      </w:pPr>
      <w:r w:rsidRPr="00C5752E">
        <w:rPr>
          <w:rFonts w:ascii="Arial" w:eastAsia="Arial" w:hAnsi="Arial"/>
          <w:lang w:val="es-ES"/>
        </w:rPr>
        <w:t>DOCUMENTO 13. Plan o protocolo de voluntariado, designación de coordinación y evidencias de articulación institucional</w:t>
      </w:r>
    </w:p>
    <w:p w14:paraId="493189C7" w14:textId="77777777" w:rsidR="00835C51" w:rsidRPr="00F85424" w:rsidRDefault="003C2F76" w:rsidP="00325E77">
      <w:pPr>
        <w:rPr>
          <w:lang w:val="es-ES"/>
        </w:rPr>
      </w:pPr>
      <w:r w:rsidRPr="00F85424">
        <w:rPr>
          <w:lang w:val="es-ES"/>
        </w:rPr>
        <w:t xml:space="preserve">Nota de protección de datos: cuando este modelo o sus anexos incorporen datos personales de terceras personas, deberá incluirse la cláusula de información previa a terceras personas; y cuando la identificación nominal no resulte imprescindible, la información deberá presentarse de forma agregada, anonimizada o </w:t>
      </w:r>
      <w:proofErr w:type="spellStart"/>
      <w:r w:rsidRPr="00F85424">
        <w:rPr>
          <w:lang w:val="es-ES"/>
        </w:rPr>
        <w:t>seudonimizada</w:t>
      </w:r>
      <w:proofErr w:type="spellEnd"/>
      <w:r w:rsidRPr="00F85424">
        <w:rPr>
          <w:lang w:val="es-ES"/>
        </w:rPr>
        <w:t>.</w:t>
      </w:r>
    </w:p>
    <w:p w14:paraId="0C7F7D0D" w14:textId="77777777" w:rsidR="00835C51" w:rsidRPr="00C5752E" w:rsidRDefault="003C2F76" w:rsidP="00325E77">
      <w:pPr>
        <w:pStyle w:val="Ttulo3"/>
        <w:spacing w:after="60"/>
        <w:jc w:val="both"/>
        <w:rPr>
          <w:lang w:val="es-ES"/>
        </w:rPr>
      </w:pPr>
      <w:r w:rsidRPr="00C5752E">
        <w:rPr>
          <w:rFonts w:ascii="Arial" w:eastAsia="Arial" w:hAnsi="Arial"/>
          <w:lang w:val="es-ES"/>
        </w:rPr>
        <w:t>Cobertura</w:t>
      </w:r>
    </w:p>
    <w:p w14:paraId="11ED0277" w14:textId="77777777" w:rsidR="00835C51" w:rsidRPr="00C5752E" w:rsidRDefault="003C2F76" w:rsidP="00325E77">
      <w:pPr>
        <w:pStyle w:val="Textoindependiente"/>
        <w:jc w:val="both"/>
        <w:rPr>
          <w:lang w:val="es-ES"/>
        </w:rPr>
      </w:pPr>
      <w:r w:rsidRPr="00C5752E">
        <w:rPr>
          <w:lang w:val="es-ES"/>
        </w:rPr>
        <w:t>A5.A, A5.B y A5.C</w:t>
      </w:r>
    </w:p>
    <w:p w14:paraId="4C843F2F" w14:textId="77777777" w:rsidR="00835C51" w:rsidRPr="00C5752E" w:rsidRDefault="003C2F76" w:rsidP="00325E77">
      <w:pPr>
        <w:pStyle w:val="Ttulo3"/>
        <w:spacing w:after="60"/>
        <w:jc w:val="both"/>
        <w:rPr>
          <w:lang w:val="es-ES"/>
        </w:rPr>
      </w:pPr>
      <w:r w:rsidRPr="00C5752E">
        <w:rPr>
          <w:rFonts w:ascii="Arial" w:eastAsia="Arial" w:hAnsi="Arial"/>
          <w:lang w:val="es-ES"/>
        </w:rPr>
        <w:t>Finalidad</w:t>
      </w:r>
    </w:p>
    <w:p w14:paraId="0878D182" w14:textId="77777777" w:rsidR="00835C51" w:rsidRPr="00C5752E" w:rsidRDefault="003C2F76" w:rsidP="00325E77">
      <w:pPr>
        <w:pStyle w:val="Textoindependiente"/>
        <w:jc w:val="both"/>
        <w:rPr>
          <w:lang w:val="es-ES"/>
        </w:rPr>
      </w:pPr>
      <w:r w:rsidRPr="00C5752E">
        <w:rPr>
          <w:lang w:val="es-ES"/>
        </w:rPr>
        <w:t>Acreditar la estructura del voluntariado deportivo de la entidad, la existencia de coordinación específica y las medidas de gestión o colaboración institucional declaradas.</w:t>
      </w:r>
    </w:p>
    <w:p w14:paraId="1E0A1D21" w14:textId="77777777" w:rsidR="00835C51" w:rsidRPr="00C5752E" w:rsidRDefault="003C2F76" w:rsidP="00325E77">
      <w:pPr>
        <w:pStyle w:val="Ttulo3"/>
        <w:spacing w:after="60"/>
        <w:jc w:val="both"/>
        <w:rPr>
          <w:lang w:val="es-ES"/>
        </w:rPr>
      </w:pPr>
      <w:r w:rsidRPr="00C5752E">
        <w:rPr>
          <w:rFonts w:ascii="Arial" w:eastAsia="Arial" w:hAnsi="Arial"/>
          <w:lang w:val="es-ES"/>
        </w:rPr>
        <w:t>Observaciones de uso</w:t>
      </w:r>
    </w:p>
    <w:p w14:paraId="050C379C" w14:textId="77777777" w:rsidR="00835C51" w:rsidRPr="00C5752E" w:rsidRDefault="003C2F76" w:rsidP="00325E77">
      <w:pPr>
        <w:pStyle w:val="Textoindependiente"/>
        <w:jc w:val="both"/>
        <w:rPr>
          <w:lang w:val="es-ES"/>
        </w:rPr>
      </w:pPr>
      <w:r w:rsidRPr="00C5752E">
        <w:rPr>
          <w:lang w:val="es-ES"/>
        </w:rPr>
        <w:t>Es conveniente presentar una ficha resumen con anexos: plan/protocolo, designación de coordinación, registro o inscripción, y evidencias de colaboración.</w:t>
      </w:r>
    </w:p>
    <w:p w14:paraId="40BE0D20" w14:textId="77777777" w:rsidR="00835C51" w:rsidRPr="00C5752E" w:rsidRDefault="003C2F76" w:rsidP="00325E77">
      <w:pPr>
        <w:pStyle w:val="Ttulo3"/>
        <w:spacing w:after="60"/>
        <w:jc w:val="both"/>
        <w:rPr>
          <w:lang w:val="es-ES"/>
        </w:rPr>
      </w:pPr>
      <w:r w:rsidRPr="00C5752E">
        <w:rPr>
          <w:rFonts w:ascii="Arial" w:eastAsia="Arial" w:hAnsi="Arial"/>
          <w:lang w:val="es-ES"/>
        </w:rPr>
        <w:t>Contenido mínimo recomendado</w:t>
      </w:r>
    </w:p>
    <w:p w14:paraId="560A59F8" w14:textId="77777777" w:rsidR="00835C51" w:rsidRPr="00C5752E" w:rsidRDefault="003C2F76" w:rsidP="00325E77">
      <w:pPr>
        <w:pStyle w:val="Listaconvietas"/>
        <w:ind w:left="170"/>
        <w:jc w:val="both"/>
        <w:rPr>
          <w:lang w:val="es-ES"/>
        </w:rPr>
      </w:pPr>
      <w:r w:rsidRPr="00C5752E">
        <w:rPr>
          <w:lang w:val="es-ES"/>
        </w:rPr>
        <w:t>Número de personas voluntarias y estructura básica.</w:t>
      </w:r>
    </w:p>
    <w:p w14:paraId="662A54A9" w14:textId="77777777" w:rsidR="00835C51" w:rsidRPr="00C5752E" w:rsidRDefault="003C2F76" w:rsidP="00325E77">
      <w:pPr>
        <w:pStyle w:val="Listaconvietas"/>
        <w:ind w:left="170"/>
        <w:jc w:val="both"/>
        <w:rPr>
          <w:lang w:val="es-ES"/>
        </w:rPr>
      </w:pPr>
      <w:r w:rsidRPr="00C5752E">
        <w:rPr>
          <w:lang w:val="es-ES"/>
        </w:rPr>
        <w:t>Existencia de plan o protocolo aprobado.</w:t>
      </w:r>
    </w:p>
    <w:p w14:paraId="00FEC1DF" w14:textId="77777777" w:rsidR="00835C51" w:rsidRPr="00C5752E" w:rsidRDefault="003C2F76" w:rsidP="00325E77">
      <w:pPr>
        <w:pStyle w:val="Listaconvietas"/>
        <w:ind w:left="170"/>
        <w:jc w:val="both"/>
        <w:rPr>
          <w:lang w:val="es-ES"/>
        </w:rPr>
      </w:pPr>
      <w:r w:rsidRPr="00C5752E">
        <w:rPr>
          <w:lang w:val="es-ES"/>
        </w:rPr>
        <w:t>Identificación de la persona coordinadora.</w:t>
      </w:r>
    </w:p>
    <w:p w14:paraId="48603FC2" w14:textId="77777777" w:rsidR="00835C51" w:rsidRPr="00C5752E" w:rsidRDefault="003C2F76" w:rsidP="00325E77">
      <w:pPr>
        <w:pStyle w:val="Listaconvietas"/>
        <w:ind w:left="170"/>
        <w:jc w:val="both"/>
        <w:rPr>
          <w:lang w:val="es-ES"/>
        </w:rPr>
      </w:pPr>
      <w:r w:rsidRPr="00C5752E">
        <w:rPr>
          <w:lang w:val="es-ES"/>
        </w:rPr>
        <w:t>Referencia a inscripción registral o colaboración institucional, si procede.</w:t>
      </w:r>
    </w:p>
    <w:p w14:paraId="2F7AD4B7" w14:textId="77777777" w:rsidR="00835C51" w:rsidRPr="00C5752E" w:rsidRDefault="003C2F76" w:rsidP="00325E77">
      <w:pPr>
        <w:pStyle w:val="Listaconvietas"/>
        <w:ind w:left="170"/>
        <w:jc w:val="both"/>
        <w:rPr>
          <w:lang w:val="es-ES"/>
        </w:rPr>
      </w:pPr>
      <w:r w:rsidRPr="00C5752E">
        <w:rPr>
          <w:lang w:val="es-ES"/>
        </w:rPr>
        <w:t>Relación de medidas de gestión implantadas.</w:t>
      </w:r>
    </w:p>
    <w:p w14:paraId="163F2A41" w14:textId="77777777" w:rsidR="00835C51" w:rsidRPr="00C5752E" w:rsidRDefault="003C2F76" w:rsidP="00325E77">
      <w:pPr>
        <w:pStyle w:val="Ttulo3"/>
        <w:spacing w:after="60"/>
        <w:jc w:val="both"/>
        <w:rPr>
          <w:lang w:val="es-ES"/>
        </w:rPr>
      </w:pPr>
      <w:r w:rsidRPr="00C5752E">
        <w:rPr>
          <w:rFonts w:ascii="Arial" w:eastAsia="Arial" w:hAnsi="Arial"/>
          <w:lang w:val="es-ES"/>
        </w:rPr>
        <w:t>Modelo orientativo</w:t>
      </w:r>
    </w:p>
    <w:tbl>
      <w:tblPr>
        <w:tblW w:w="0" w:type="auto"/>
        <w:jc w:val="center"/>
        <w:tblBorders>
          <w:top w:val="nil"/>
          <w:left w:val="nil"/>
          <w:bottom w:val="nil"/>
          <w:right w:val="nil"/>
          <w:insideH w:val="nil"/>
          <w:insideV w:val="nil"/>
        </w:tblBorders>
        <w:tblLayout w:type="fixed"/>
        <w:tblLook w:val="04A0" w:firstRow="1" w:lastRow="0" w:firstColumn="1" w:lastColumn="0" w:noHBand="0" w:noVBand="1"/>
      </w:tblPr>
      <w:tblGrid>
        <w:gridCol w:w="8391"/>
      </w:tblGrid>
      <w:tr w:rsidR="00835C51" w:rsidRPr="00C5752E" w14:paraId="004C670D" w14:textId="77777777">
        <w:trPr>
          <w:jc w:val="center"/>
        </w:trPr>
        <w:tc>
          <w:tcPr>
            <w:tcW w:w="8391" w:type="dxa"/>
            <w:tcBorders>
              <w:top w:val="single" w:sz="6" w:space="0" w:color="CFDAE5"/>
              <w:left w:val="single" w:sz="6" w:space="0" w:color="CFDAE5"/>
              <w:bottom w:val="single" w:sz="6" w:space="0" w:color="CFDAE5"/>
              <w:right w:val="single" w:sz="6" w:space="0" w:color="CFDAE5"/>
            </w:tcBorders>
            <w:shd w:val="clear" w:color="auto" w:fill="F7FAFC"/>
            <w:tcMar>
              <w:top w:w="100" w:type="dxa"/>
              <w:left w:w="120" w:type="dxa"/>
              <w:bottom w:w="100" w:type="dxa"/>
              <w:right w:w="120" w:type="dxa"/>
            </w:tcMar>
          </w:tcPr>
          <w:p w14:paraId="1044B4D1" w14:textId="77777777" w:rsidR="00835C51" w:rsidRPr="00C5752E" w:rsidRDefault="003C2F76" w:rsidP="00325E77">
            <w:pPr>
              <w:spacing w:after="20" w:line="240" w:lineRule="auto"/>
              <w:jc w:val="both"/>
              <w:rPr>
                <w:lang w:val="es-ES"/>
              </w:rPr>
            </w:pPr>
            <w:r w:rsidRPr="00C5752E">
              <w:rPr>
                <w:b/>
                <w:color w:val="1F4E79"/>
                <w:sz w:val="18"/>
                <w:lang w:val="es-ES"/>
              </w:rPr>
              <w:t>MODELO ORIENTATIVO</w:t>
            </w:r>
          </w:p>
          <w:p w14:paraId="36D9680E" w14:textId="77777777" w:rsidR="00835C51" w:rsidRPr="00C5752E" w:rsidRDefault="003C2F76" w:rsidP="00325E77">
            <w:pPr>
              <w:spacing w:after="20" w:line="240" w:lineRule="auto"/>
              <w:jc w:val="both"/>
              <w:rPr>
                <w:lang w:val="es-ES"/>
              </w:rPr>
            </w:pPr>
            <w:r w:rsidRPr="00C5752E">
              <w:rPr>
                <w:b/>
                <w:color w:val="1F4E79"/>
                <w:sz w:val="18"/>
                <w:lang w:val="es-ES"/>
              </w:rPr>
              <w:t>FICHA RESUMEN DE VOLUNTARIADO DEPORTIVO</w:t>
            </w:r>
          </w:p>
          <w:p w14:paraId="4D79A86B" w14:textId="77777777" w:rsidR="00835C51" w:rsidRPr="00C5752E" w:rsidRDefault="003C2F76" w:rsidP="00325E77">
            <w:pPr>
              <w:spacing w:after="20" w:line="240" w:lineRule="auto"/>
              <w:jc w:val="both"/>
              <w:rPr>
                <w:lang w:val="es-ES"/>
              </w:rPr>
            </w:pPr>
            <w:r w:rsidRPr="00C5752E">
              <w:rPr>
                <w:sz w:val="18"/>
                <w:lang w:val="es-ES"/>
              </w:rPr>
              <w:t>Entidad: [_____]</w:t>
            </w:r>
          </w:p>
          <w:p w14:paraId="4F3EE7B6" w14:textId="77777777" w:rsidR="00835C51" w:rsidRPr="00C5752E" w:rsidRDefault="003C2F76" w:rsidP="00325E77">
            <w:pPr>
              <w:spacing w:after="20" w:line="240" w:lineRule="auto"/>
              <w:jc w:val="both"/>
              <w:rPr>
                <w:lang w:val="es-ES"/>
              </w:rPr>
            </w:pPr>
            <w:r w:rsidRPr="00C5752E">
              <w:rPr>
                <w:sz w:val="18"/>
                <w:lang w:val="es-ES"/>
              </w:rPr>
              <w:t>1. ESTRUCTURA GENERAL</w:t>
            </w:r>
          </w:p>
          <w:p w14:paraId="3B4C1EF6" w14:textId="77777777" w:rsidR="00835C51" w:rsidRPr="00C5752E" w:rsidRDefault="003C2F76" w:rsidP="00325E77">
            <w:pPr>
              <w:spacing w:after="20" w:line="240" w:lineRule="auto"/>
              <w:jc w:val="both"/>
              <w:rPr>
                <w:lang w:val="es-ES"/>
              </w:rPr>
            </w:pPr>
            <w:r w:rsidRPr="00C5752E">
              <w:rPr>
                <w:sz w:val="18"/>
                <w:lang w:val="es-ES"/>
              </w:rPr>
              <w:t>- Número aproximado de personas voluntarias: [_____].</w:t>
            </w:r>
          </w:p>
          <w:p w14:paraId="724CA825" w14:textId="77777777" w:rsidR="00835C51" w:rsidRPr="00C5752E" w:rsidRDefault="003C2F76" w:rsidP="00325E77">
            <w:pPr>
              <w:spacing w:after="20" w:line="240" w:lineRule="auto"/>
              <w:jc w:val="both"/>
              <w:rPr>
                <w:lang w:val="es-ES"/>
              </w:rPr>
            </w:pPr>
            <w:r w:rsidRPr="00C5752E">
              <w:rPr>
                <w:sz w:val="18"/>
                <w:lang w:val="es-ES"/>
              </w:rPr>
              <w:t>- Ámbitos de participación: [eventos / apoyo organizativo / acompañamiento / logística / otros].</w:t>
            </w:r>
          </w:p>
          <w:p w14:paraId="01DB790C" w14:textId="77777777" w:rsidR="00835C51" w:rsidRPr="00C5752E" w:rsidRDefault="003C2F76" w:rsidP="00325E77">
            <w:pPr>
              <w:spacing w:after="20" w:line="240" w:lineRule="auto"/>
              <w:jc w:val="both"/>
              <w:rPr>
                <w:lang w:val="es-ES"/>
              </w:rPr>
            </w:pPr>
            <w:r w:rsidRPr="00C5752E">
              <w:rPr>
                <w:sz w:val="18"/>
                <w:lang w:val="es-ES"/>
              </w:rPr>
              <w:t>2. PLAN O PROTOCOLO</w:t>
            </w:r>
          </w:p>
          <w:p w14:paraId="5BBF8086" w14:textId="77777777" w:rsidR="00835C51" w:rsidRPr="00C5752E" w:rsidRDefault="003C2F76" w:rsidP="00325E77">
            <w:pPr>
              <w:spacing w:after="20" w:line="240" w:lineRule="auto"/>
              <w:jc w:val="both"/>
              <w:rPr>
                <w:lang w:val="es-ES"/>
              </w:rPr>
            </w:pPr>
            <w:r w:rsidRPr="00C5752E">
              <w:rPr>
                <w:sz w:val="18"/>
                <w:lang w:val="es-ES"/>
              </w:rPr>
              <w:t>- ¿Existe plan o protocolo aprobado? [Sí/No].</w:t>
            </w:r>
          </w:p>
          <w:p w14:paraId="5CB2733D" w14:textId="77777777" w:rsidR="00835C51" w:rsidRPr="00C5752E" w:rsidRDefault="003C2F76" w:rsidP="00325E77">
            <w:pPr>
              <w:spacing w:after="20" w:line="240" w:lineRule="auto"/>
              <w:jc w:val="both"/>
              <w:rPr>
                <w:lang w:val="es-ES"/>
              </w:rPr>
            </w:pPr>
            <w:r w:rsidRPr="00C5752E">
              <w:rPr>
                <w:sz w:val="18"/>
                <w:lang w:val="es-ES"/>
              </w:rPr>
              <w:t>- Denominación del documento: [_____]. Fecha de aprobación: [_____].</w:t>
            </w:r>
          </w:p>
          <w:p w14:paraId="44FBE4D8" w14:textId="77777777" w:rsidR="00835C51" w:rsidRPr="00C5752E" w:rsidRDefault="003C2F76" w:rsidP="00325E77">
            <w:pPr>
              <w:spacing w:after="20" w:line="240" w:lineRule="auto"/>
              <w:jc w:val="both"/>
              <w:rPr>
                <w:lang w:val="es-ES"/>
              </w:rPr>
            </w:pPr>
            <w:r w:rsidRPr="00C5752E">
              <w:rPr>
                <w:sz w:val="18"/>
                <w:lang w:val="es-ES"/>
              </w:rPr>
              <w:t>3. COORDINACIÓN</w:t>
            </w:r>
          </w:p>
          <w:p w14:paraId="0E870BB6" w14:textId="77777777" w:rsidR="00835C51" w:rsidRPr="00C5752E" w:rsidRDefault="003C2F76" w:rsidP="00325E77">
            <w:pPr>
              <w:spacing w:after="20" w:line="240" w:lineRule="auto"/>
              <w:jc w:val="both"/>
              <w:rPr>
                <w:lang w:val="es-ES"/>
              </w:rPr>
            </w:pPr>
            <w:r w:rsidRPr="00C5752E">
              <w:rPr>
                <w:sz w:val="18"/>
                <w:lang w:val="es-ES"/>
              </w:rPr>
              <w:t>- Persona coordinadora del voluntariado: [_____]. Cargo o función: [_____].</w:t>
            </w:r>
          </w:p>
          <w:p w14:paraId="6DD90567" w14:textId="77777777" w:rsidR="00835C51" w:rsidRPr="00C5752E" w:rsidRDefault="003C2F76" w:rsidP="00325E77">
            <w:pPr>
              <w:spacing w:after="20" w:line="240" w:lineRule="auto"/>
              <w:jc w:val="both"/>
              <w:rPr>
                <w:lang w:val="es-ES"/>
              </w:rPr>
            </w:pPr>
            <w:r w:rsidRPr="00C5752E">
              <w:rPr>
                <w:sz w:val="18"/>
                <w:lang w:val="es-ES"/>
              </w:rPr>
              <w:t>- Fecha de designación: [_____].</w:t>
            </w:r>
          </w:p>
          <w:p w14:paraId="39B13AC7" w14:textId="77777777" w:rsidR="00835C51" w:rsidRPr="00C5752E" w:rsidRDefault="003C2F76" w:rsidP="00325E77">
            <w:pPr>
              <w:spacing w:after="20" w:line="240" w:lineRule="auto"/>
              <w:jc w:val="both"/>
              <w:rPr>
                <w:lang w:val="es-ES"/>
              </w:rPr>
            </w:pPr>
            <w:r w:rsidRPr="00C5752E">
              <w:rPr>
                <w:sz w:val="18"/>
                <w:lang w:val="es-ES"/>
              </w:rPr>
              <w:t>4. ARTICULACIÓN INSTITUCIONAL</w:t>
            </w:r>
          </w:p>
          <w:p w14:paraId="5F28AF98" w14:textId="77777777" w:rsidR="00835C51" w:rsidRPr="00C5752E" w:rsidRDefault="003C2F76" w:rsidP="00325E77">
            <w:pPr>
              <w:spacing w:after="20" w:line="240" w:lineRule="auto"/>
              <w:jc w:val="both"/>
              <w:rPr>
                <w:lang w:val="es-ES"/>
              </w:rPr>
            </w:pPr>
            <w:r w:rsidRPr="00C5752E">
              <w:rPr>
                <w:sz w:val="18"/>
                <w:lang w:val="es-ES"/>
              </w:rPr>
              <w:t>- Inscripción o registro, en su caso: [_____].</w:t>
            </w:r>
          </w:p>
          <w:p w14:paraId="36E5491D" w14:textId="77777777" w:rsidR="00835C51" w:rsidRPr="00C5752E" w:rsidRDefault="003C2F76" w:rsidP="00325E77">
            <w:pPr>
              <w:spacing w:after="20" w:line="240" w:lineRule="auto"/>
              <w:jc w:val="both"/>
              <w:rPr>
                <w:lang w:val="es-ES"/>
              </w:rPr>
            </w:pPr>
            <w:r w:rsidRPr="00C5752E">
              <w:rPr>
                <w:sz w:val="18"/>
                <w:lang w:val="es-ES"/>
              </w:rPr>
              <w:t>- Colaboraciones con el OAM FDM u otras entidades: [_____].</w:t>
            </w:r>
          </w:p>
          <w:p w14:paraId="1532B0C9" w14:textId="77777777" w:rsidR="00835C51" w:rsidRPr="00C5752E" w:rsidRDefault="003C2F76" w:rsidP="00325E77">
            <w:pPr>
              <w:spacing w:after="20" w:line="240" w:lineRule="auto"/>
              <w:jc w:val="both"/>
              <w:rPr>
                <w:lang w:val="es-ES"/>
              </w:rPr>
            </w:pPr>
            <w:r w:rsidRPr="00C5752E">
              <w:rPr>
                <w:sz w:val="18"/>
                <w:lang w:val="es-ES"/>
              </w:rPr>
              <w:t>5. MEDIDAS DE GESTIÓN</w:t>
            </w:r>
          </w:p>
          <w:p w14:paraId="54B4BAED" w14:textId="77777777" w:rsidR="00835C51" w:rsidRPr="00C5752E" w:rsidRDefault="003C2F76" w:rsidP="00325E77">
            <w:pPr>
              <w:spacing w:after="20" w:line="240" w:lineRule="auto"/>
              <w:jc w:val="both"/>
              <w:rPr>
                <w:lang w:val="es-ES"/>
              </w:rPr>
            </w:pPr>
            <w:r w:rsidRPr="00C5752E">
              <w:rPr>
                <w:sz w:val="18"/>
                <w:lang w:val="es-ES"/>
              </w:rPr>
              <w:t>- Formación de voluntariado: [Sí/No].</w:t>
            </w:r>
          </w:p>
          <w:p w14:paraId="347400DF" w14:textId="77777777" w:rsidR="00835C51" w:rsidRPr="00C5752E" w:rsidRDefault="003C2F76" w:rsidP="00325E77">
            <w:pPr>
              <w:spacing w:after="20" w:line="240" w:lineRule="auto"/>
              <w:jc w:val="both"/>
              <w:rPr>
                <w:lang w:val="es-ES"/>
              </w:rPr>
            </w:pPr>
            <w:r w:rsidRPr="00C5752E">
              <w:rPr>
                <w:sz w:val="18"/>
                <w:lang w:val="es-ES"/>
              </w:rPr>
              <w:t>- Protocolos de actuación / incidencias: [Sí/No].</w:t>
            </w:r>
          </w:p>
          <w:p w14:paraId="61523EA1" w14:textId="77777777" w:rsidR="00835C51" w:rsidRPr="00C5752E" w:rsidRDefault="003C2F76" w:rsidP="00325E77">
            <w:pPr>
              <w:spacing w:after="20" w:line="240" w:lineRule="auto"/>
              <w:jc w:val="both"/>
              <w:rPr>
                <w:lang w:val="es-ES"/>
              </w:rPr>
            </w:pPr>
            <w:r w:rsidRPr="00C5752E">
              <w:rPr>
                <w:sz w:val="18"/>
                <w:lang w:val="es-ES"/>
              </w:rPr>
              <w:t>- Medidas de protección de menores o código de conducta: [Sí/No].</w:t>
            </w:r>
          </w:p>
          <w:p w14:paraId="2B399B9A" w14:textId="77777777" w:rsidR="00835C51" w:rsidRPr="00C5752E" w:rsidRDefault="003C2F76" w:rsidP="00325E77">
            <w:pPr>
              <w:spacing w:after="20" w:line="240" w:lineRule="auto"/>
              <w:jc w:val="both"/>
              <w:rPr>
                <w:lang w:val="es-ES"/>
              </w:rPr>
            </w:pPr>
            <w:r w:rsidRPr="00C5752E">
              <w:rPr>
                <w:sz w:val="18"/>
                <w:lang w:val="es-ES"/>
              </w:rPr>
              <w:lastRenderedPageBreak/>
              <w:t>- Otras medidas: [_____].</w:t>
            </w:r>
          </w:p>
          <w:p w14:paraId="5C13391D" w14:textId="77777777" w:rsidR="00835C51" w:rsidRPr="00C5752E" w:rsidRDefault="003C2F76" w:rsidP="00325E77">
            <w:pPr>
              <w:spacing w:after="20" w:line="240" w:lineRule="auto"/>
              <w:jc w:val="both"/>
              <w:rPr>
                <w:lang w:val="es-ES"/>
              </w:rPr>
            </w:pPr>
            <w:r w:rsidRPr="00C5752E">
              <w:rPr>
                <w:sz w:val="18"/>
                <w:lang w:val="es-ES"/>
              </w:rPr>
              <w:t>6. ANEXOS QUE SE APORTAN: [Relacionar anexos numerados].</w:t>
            </w:r>
          </w:p>
          <w:p w14:paraId="6882E307" w14:textId="77777777" w:rsidR="00835C51" w:rsidRPr="00C5752E" w:rsidRDefault="003C2F76" w:rsidP="00325E77">
            <w:pPr>
              <w:spacing w:after="20" w:line="240" w:lineRule="auto"/>
              <w:jc w:val="both"/>
              <w:rPr>
                <w:lang w:val="es-ES"/>
              </w:rPr>
            </w:pPr>
            <w:r w:rsidRPr="00C5752E">
              <w:rPr>
                <w:sz w:val="18"/>
                <w:lang w:val="es-ES"/>
              </w:rPr>
              <w:t>Firma de la persona responsable / representante [FIRMA]</w:t>
            </w:r>
          </w:p>
        </w:tc>
      </w:tr>
    </w:tbl>
    <w:p w14:paraId="0E1A1998" w14:textId="77777777" w:rsidR="00835C51" w:rsidRPr="00C5752E" w:rsidRDefault="00835C51" w:rsidP="00325E77">
      <w:pPr>
        <w:jc w:val="both"/>
        <w:rPr>
          <w:lang w:val="es-ES"/>
        </w:rPr>
      </w:pPr>
    </w:p>
    <w:p w14:paraId="1A5494B8" w14:textId="77777777" w:rsidR="00835C51" w:rsidRPr="00C5752E" w:rsidRDefault="003C2F76" w:rsidP="00325E77">
      <w:pPr>
        <w:pStyle w:val="Ttulo2"/>
        <w:jc w:val="both"/>
        <w:rPr>
          <w:lang w:val="es-ES"/>
        </w:rPr>
      </w:pPr>
      <w:r w:rsidRPr="00C5752E">
        <w:rPr>
          <w:rFonts w:ascii="Arial" w:eastAsia="Arial" w:hAnsi="Arial"/>
          <w:lang w:val="es-ES"/>
        </w:rPr>
        <w:t>DOCUMENTO 14. Relación de programas municipales, campañas o compromisos vigentes con referencia para cruce interno</w:t>
      </w:r>
    </w:p>
    <w:p w14:paraId="39DA170A" w14:textId="77777777" w:rsidR="00835C51" w:rsidRPr="00C5752E" w:rsidRDefault="003C2F76" w:rsidP="00325E77">
      <w:pPr>
        <w:pStyle w:val="Ttulo3"/>
        <w:spacing w:after="60"/>
        <w:jc w:val="both"/>
        <w:rPr>
          <w:lang w:val="es-ES"/>
        </w:rPr>
      </w:pPr>
      <w:r w:rsidRPr="00C5752E">
        <w:rPr>
          <w:rFonts w:ascii="Arial" w:eastAsia="Arial" w:hAnsi="Arial"/>
          <w:lang w:val="es-ES"/>
        </w:rPr>
        <w:t>Cobertura</w:t>
      </w:r>
    </w:p>
    <w:p w14:paraId="7EB2AF81" w14:textId="77777777" w:rsidR="00835C51" w:rsidRPr="00C5752E" w:rsidRDefault="003C2F76" w:rsidP="00325E77">
      <w:pPr>
        <w:pStyle w:val="Textoindependiente"/>
        <w:jc w:val="both"/>
        <w:rPr>
          <w:lang w:val="es-ES"/>
        </w:rPr>
      </w:pPr>
      <w:r w:rsidRPr="00C5752E">
        <w:rPr>
          <w:lang w:val="es-ES"/>
        </w:rPr>
        <w:t>A6.A y A6.B</w:t>
      </w:r>
    </w:p>
    <w:p w14:paraId="2803E838" w14:textId="77777777" w:rsidR="00835C51" w:rsidRPr="00C5752E" w:rsidRDefault="003C2F76" w:rsidP="00325E77">
      <w:pPr>
        <w:pStyle w:val="Ttulo3"/>
        <w:spacing w:after="60"/>
        <w:jc w:val="both"/>
        <w:rPr>
          <w:lang w:val="es-ES"/>
        </w:rPr>
      </w:pPr>
      <w:r w:rsidRPr="00C5752E">
        <w:rPr>
          <w:rFonts w:ascii="Arial" w:eastAsia="Arial" w:hAnsi="Arial"/>
          <w:lang w:val="es-ES"/>
        </w:rPr>
        <w:t>Finalidad</w:t>
      </w:r>
    </w:p>
    <w:p w14:paraId="38F065AA" w14:textId="77777777" w:rsidR="00835C51" w:rsidRPr="00C5752E" w:rsidRDefault="003C2F76" w:rsidP="00325E77">
      <w:pPr>
        <w:pStyle w:val="Textoindependiente"/>
        <w:jc w:val="both"/>
        <w:rPr>
          <w:lang w:val="es-ES"/>
        </w:rPr>
      </w:pPr>
      <w:r w:rsidRPr="00C5752E">
        <w:rPr>
          <w:lang w:val="es-ES"/>
        </w:rPr>
        <w:t>Acreditar la participación de la entidad en programas municipales del OAM FDM, así como su adhesión o participación en campañas o compromisos vigentes.</w:t>
      </w:r>
    </w:p>
    <w:p w14:paraId="797902DF" w14:textId="77777777" w:rsidR="00835C51" w:rsidRPr="00C5752E" w:rsidRDefault="003C2F76" w:rsidP="00325E77">
      <w:pPr>
        <w:pStyle w:val="Ttulo3"/>
        <w:spacing w:after="60"/>
        <w:jc w:val="both"/>
        <w:rPr>
          <w:lang w:val="es-ES"/>
        </w:rPr>
      </w:pPr>
      <w:r w:rsidRPr="00C5752E">
        <w:rPr>
          <w:rFonts w:ascii="Arial" w:eastAsia="Arial" w:hAnsi="Arial"/>
          <w:lang w:val="es-ES"/>
        </w:rPr>
        <w:t>Observaciones de uso</w:t>
      </w:r>
    </w:p>
    <w:p w14:paraId="3270163B" w14:textId="77777777" w:rsidR="00835C51" w:rsidRPr="00C5752E" w:rsidRDefault="003C2F76" w:rsidP="00325E77">
      <w:pPr>
        <w:pStyle w:val="Textoindependiente"/>
        <w:jc w:val="both"/>
        <w:rPr>
          <w:lang w:val="es-ES"/>
        </w:rPr>
      </w:pPr>
      <w:r w:rsidRPr="00C5752E">
        <w:rPr>
          <w:lang w:val="es-ES"/>
        </w:rPr>
        <w:t>Se trata de un documento de relación o ficha de cruce interno. Debe permitir identificar claramente programa, edición, rol desempeñado y referencia verificable.</w:t>
      </w:r>
    </w:p>
    <w:p w14:paraId="11119A98" w14:textId="77777777" w:rsidR="00835C51" w:rsidRPr="00C5752E" w:rsidRDefault="003C2F76" w:rsidP="00325E77">
      <w:pPr>
        <w:pStyle w:val="Ttulo3"/>
        <w:spacing w:after="60"/>
        <w:jc w:val="both"/>
        <w:rPr>
          <w:lang w:val="es-ES"/>
        </w:rPr>
      </w:pPr>
      <w:r w:rsidRPr="00C5752E">
        <w:rPr>
          <w:rFonts w:ascii="Arial" w:eastAsia="Arial" w:hAnsi="Arial"/>
          <w:lang w:val="es-ES"/>
        </w:rPr>
        <w:t>Contenido mínimo recomendado</w:t>
      </w:r>
    </w:p>
    <w:p w14:paraId="6B6485CB" w14:textId="77777777" w:rsidR="00835C51" w:rsidRPr="00C5752E" w:rsidRDefault="003C2F76" w:rsidP="00325E77">
      <w:pPr>
        <w:pStyle w:val="Listaconvietas"/>
        <w:ind w:left="170"/>
        <w:jc w:val="both"/>
        <w:rPr>
          <w:lang w:val="es-ES"/>
        </w:rPr>
      </w:pPr>
      <w:r w:rsidRPr="00C5752E">
        <w:rPr>
          <w:lang w:val="es-ES"/>
        </w:rPr>
        <w:t>Denominación del programa o campaña.</w:t>
      </w:r>
    </w:p>
    <w:p w14:paraId="0A6DAF04" w14:textId="77777777" w:rsidR="00835C51" w:rsidRPr="00C5752E" w:rsidRDefault="003C2F76" w:rsidP="00325E77">
      <w:pPr>
        <w:pStyle w:val="Listaconvietas"/>
        <w:ind w:left="170"/>
        <w:jc w:val="both"/>
        <w:rPr>
          <w:lang w:val="es-ES"/>
        </w:rPr>
      </w:pPr>
      <w:r w:rsidRPr="00C5752E">
        <w:rPr>
          <w:lang w:val="es-ES"/>
        </w:rPr>
        <w:t>Edición, fecha y/o instalación municipal vinculada.</w:t>
      </w:r>
    </w:p>
    <w:p w14:paraId="2CDFE015" w14:textId="77777777" w:rsidR="00835C51" w:rsidRPr="00C5752E" w:rsidRDefault="003C2F76" w:rsidP="00325E77">
      <w:pPr>
        <w:pStyle w:val="Listaconvietas"/>
        <w:ind w:left="170"/>
        <w:jc w:val="both"/>
        <w:rPr>
          <w:lang w:val="es-ES"/>
        </w:rPr>
      </w:pPr>
      <w:r w:rsidRPr="00C5752E">
        <w:rPr>
          <w:lang w:val="es-ES"/>
        </w:rPr>
        <w:t>Rol de la entidad: participante, colaboradora u organizadora.</w:t>
      </w:r>
    </w:p>
    <w:p w14:paraId="23A43EE0" w14:textId="77777777" w:rsidR="00835C51" w:rsidRPr="00C5752E" w:rsidRDefault="003C2F76" w:rsidP="00325E77">
      <w:pPr>
        <w:pStyle w:val="Listaconvietas"/>
        <w:ind w:left="170"/>
        <w:jc w:val="both"/>
        <w:rPr>
          <w:lang w:val="es-ES"/>
        </w:rPr>
      </w:pPr>
      <w:r w:rsidRPr="00C5752E">
        <w:rPr>
          <w:lang w:val="es-ES"/>
        </w:rPr>
        <w:t>Referencia verificable para cruce interno.</w:t>
      </w:r>
    </w:p>
    <w:p w14:paraId="6F0CE885" w14:textId="77777777" w:rsidR="00835C51" w:rsidRPr="00C5752E" w:rsidRDefault="003C2F76" w:rsidP="00325E77">
      <w:pPr>
        <w:pStyle w:val="Listaconvietas"/>
        <w:ind w:left="170"/>
        <w:jc w:val="both"/>
        <w:rPr>
          <w:lang w:val="es-ES"/>
        </w:rPr>
      </w:pPr>
      <w:r w:rsidRPr="00C5752E">
        <w:rPr>
          <w:lang w:val="es-ES"/>
        </w:rPr>
        <w:t>Observaciones y documentación complementaria, si procede.</w:t>
      </w:r>
    </w:p>
    <w:p w14:paraId="5D412BA7" w14:textId="77777777" w:rsidR="00835C51" w:rsidRPr="00C5752E" w:rsidRDefault="003C2F76" w:rsidP="00325E77">
      <w:pPr>
        <w:pStyle w:val="Ttulo3"/>
        <w:spacing w:after="60"/>
        <w:jc w:val="both"/>
        <w:rPr>
          <w:lang w:val="es-ES"/>
        </w:rPr>
      </w:pPr>
      <w:r w:rsidRPr="00C5752E">
        <w:rPr>
          <w:rFonts w:ascii="Arial" w:eastAsia="Arial" w:hAnsi="Arial"/>
          <w:lang w:val="es-ES"/>
        </w:rPr>
        <w:t>Modelo orientativo</w:t>
      </w:r>
    </w:p>
    <w:tbl>
      <w:tblPr>
        <w:tblW w:w="0" w:type="auto"/>
        <w:jc w:val="center"/>
        <w:tblBorders>
          <w:top w:val="nil"/>
          <w:left w:val="nil"/>
          <w:bottom w:val="nil"/>
          <w:right w:val="nil"/>
          <w:insideH w:val="nil"/>
          <w:insideV w:val="nil"/>
        </w:tblBorders>
        <w:tblLayout w:type="fixed"/>
        <w:tblLook w:val="04A0" w:firstRow="1" w:lastRow="0" w:firstColumn="1" w:lastColumn="0" w:noHBand="0" w:noVBand="1"/>
      </w:tblPr>
      <w:tblGrid>
        <w:gridCol w:w="8391"/>
      </w:tblGrid>
      <w:tr w:rsidR="00835C51" w:rsidRPr="00C5752E" w14:paraId="6EE95CDB" w14:textId="77777777">
        <w:trPr>
          <w:jc w:val="center"/>
        </w:trPr>
        <w:tc>
          <w:tcPr>
            <w:tcW w:w="8391" w:type="dxa"/>
            <w:tcBorders>
              <w:top w:val="single" w:sz="6" w:space="0" w:color="CFDAE5"/>
              <w:left w:val="single" w:sz="6" w:space="0" w:color="CFDAE5"/>
              <w:bottom w:val="single" w:sz="6" w:space="0" w:color="CFDAE5"/>
              <w:right w:val="single" w:sz="6" w:space="0" w:color="CFDAE5"/>
            </w:tcBorders>
            <w:shd w:val="clear" w:color="auto" w:fill="F7FAFC"/>
            <w:tcMar>
              <w:top w:w="100" w:type="dxa"/>
              <w:left w:w="120" w:type="dxa"/>
              <w:bottom w:w="100" w:type="dxa"/>
              <w:right w:w="120" w:type="dxa"/>
            </w:tcMar>
          </w:tcPr>
          <w:p w14:paraId="283490BE" w14:textId="77777777" w:rsidR="00835C51" w:rsidRPr="00C5752E" w:rsidRDefault="003C2F76" w:rsidP="00325E77">
            <w:pPr>
              <w:spacing w:after="20" w:line="240" w:lineRule="auto"/>
              <w:jc w:val="both"/>
              <w:rPr>
                <w:lang w:val="es-ES"/>
              </w:rPr>
            </w:pPr>
            <w:r w:rsidRPr="00C5752E">
              <w:rPr>
                <w:b/>
                <w:color w:val="1F4E79"/>
                <w:sz w:val="18"/>
                <w:lang w:val="es-ES"/>
              </w:rPr>
              <w:t>MODELO ORIENTATIVO</w:t>
            </w:r>
          </w:p>
          <w:p w14:paraId="03A19228" w14:textId="77777777" w:rsidR="00835C51" w:rsidRPr="00C5752E" w:rsidRDefault="003C2F76" w:rsidP="00325E77">
            <w:pPr>
              <w:spacing w:after="20" w:line="240" w:lineRule="auto"/>
              <w:jc w:val="both"/>
              <w:rPr>
                <w:lang w:val="es-ES"/>
              </w:rPr>
            </w:pPr>
            <w:r w:rsidRPr="00C5752E">
              <w:rPr>
                <w:b/>
                <w:color w:val="1F4E79"/>
                <w:sz w:val="18"/>
                <w:lang w:val="es-ES"/>
              </w:rPr>
              <w:t>RELACIÓN DE PARTICIPACIÓN EN PROGRAMAS MUNICIPALES Y CAMPAÑAS</w:t>
            </w:r>
          </w:p>
          <w:p w14:paraId="6870C6CB" w14:textId="77777777" w:rsidR="00835C51" w:rsidRPr="00C5752E" w:rsidRDefault="003C2F76" w:rsidP="00325E77">
            <w:pPr>
              <w:spacing w:after="20" w:line="240" w:lineRule="auto"/>
              <w:jc w:val="both"/>
              <w:rPr>
                <w:lang w:val="es-ES"/>
              </w:rPr>
            </w:pPr>
            <w:r w:rsidRPr="00C5752E">
              <w:rPr>
                <w:sz w:val="18"/>
                <w:lang w:val="es-ES"/>
              </w:rPr>
              <w:t>Entidad: [_____]</w:t>
            </w:r>
          </w:p>
          <w:p w14:paraId="498757C6" w14:textId="77777777" w:rsidR="00835C51" w:rsidRPr="00C5752E" w:rsidRDefault="003C2F76" w:rsidP="00325E77">
            <w:pPr>
              <w:spacing w:after="20" w:line="240" w:lineRule="auto"/>
              <w:jc w:val="both"/>
              <w:rPr>
                <w:lang w:val="es-ES"/>
              </w:rPr>
            </w:pPr>
            <w:r w:rsidRPr="00C5752E">
              <w:rPr>
                <w:sz w:val="18"/>
                <w:lang w:val="es-ES"/>
              </w:rPr>
              <w:t>1. PROGRAMAS MUNICIPALES DEL OAM FDM</w:t>
            </w:r>
          </w:p>
          <w:p w14:paraId="683F34B3" w14:textId="77777777" w:rsidR="00835C51" w:rsidRPr="00C5752E" w:rsidRDefault="003C2F76" w:rsidP="00325E77">
            <w:pPr>
              <w:spacing w:after="20" w:line="240" w:lineRule="auto"/>
              <w:jc w:val="both"/>
              <w:rPr>
                <w:lang w:val="es-ES"/>
              </w:rPr>
            </w:pPr>
            <w:r w:rsidRPr="00C5752E">
              <w:rPr>
                <w:sz w:val="18"/>
                <w:lang w:val="es-ES"/>
              </w:rPr>
              <w:t>- Programa / actividad: [_____].</w:t>
            </w:r>
          </w:p>
          <w:p w14:paraId="5BD594D6" w14:textId="77777777" w:rsidR="00835C51" w:rsidRPr="00C5752E" w:rsidRDefault="003C2F76" w:rsidP="00325E77">
            <w:pPr>
              <w:spacing w:after="20" w:line="240" w:lineRule="auto"/>
              <w:jc w:val="both"/>
              <w:rPr>
                <w:lang w:val="es-ES"/>
              </w:rPr>
            </w:pPr>
            <w:r w:rsidRPr="00C5752E">
              <w:rPr>
                <w:sz w:val="18"/>
                <w:lang w:val="es-ES"/>
              </w:rPr>
              <w:t xml:space="preserve">  Edición / año: [_____].</w:t>
            </w:r>
          </w:p>
          <w:p w14:paraId="2BBBBF78" w14:textId="77777777" w:rsidR="00835C51" w:rsidRPr="00C5752E" w:rsidRDefault="003C2F76" w:rsidP="00325E77">
            <w:pPr>
              <w:spacing w:after="20" w:line="240" w:lineRule="auto"/>
              <w:jc w:val="both"/>
              <w:rPr>
                <w:lang w:val="es-ES"/>
              </w:rPr>
            </w:pPr>
            <w:r w:rsidRPr="00C5752E">
              <w:rPr>
                <w:sz w:val="18"/>
                <w:lang w:val="es-ES"/>
              </w:rPr>
              <w:t xml:space="preserve">  Fecha o periodo: [_____].</w:t>
            </w:r>
          </w:p>
          <w:p w14:paraId="5CAD1D62" w14:textId="77777777" w:rsidR="00835C51" w:rsidRPr="00C5752E" w:rsidRDefault="003C2F76" w:rsidP="00325E77">
            <w:pPr>
              <w:spacing w:after="20" w:line="240" w:lineRule="auto"/>
              <w:jc w:val="both"/>
              <w:rPr>
                <w:lang w:val="es-ES"/>
              </w:rPr>
            </w:pPr>
            <w:r w:rsidRPr="00C5752E">
              <w:rPr>
                <w:sz w:val="18"/>
                <w:lang w:val="es-ES"/>
              </w:rPr>
              <w:t xml:space="preserve">  Instalación / distrito / ámbito: [_____].</w:t>
            </w:r>
          </w:p>
          <w:p w14:paraId="784D1AAE" w14:textId="77777777" w:rsidR="00835C51" w:rsidRPr="00C5752E" w:rsidRDefault="003C2F76" w:rsidP="00325E77">
            <w:pPr>
              <w:spacing w:after="20" w:line="240" w:lineRule="auto"/>
              <w:jc w:val="both"/>
              <w:rPr>
                <w:lang w:val="es-ES"/>
              </w:rPr>
            </w:pPr>
            <w:r w:rsidRPr="00C5752E">
              <w:rPr>
                <w:sz w:val="18"/>
                <w:lang w:val="es-ES"/>
              </w:rPr>
              <w:t xml:space="preserve">  Rol de la entidad: [participante / colaboradora / organizadora].</w:t>
            </w:r>
          </w:p>
          <w:p w14:paraId="41057C7F" w14:textId="77777777" w:rsidR="00835C51" w:rsidRPr="00C5752E" w:rsidRDefault="003C2F76" w:rsidP="00325E77">
            <w:pPr>
              <w:spacing w:after="20" w:line="240" w:lineRule="auto"/>
              <w:jc w:val="both"/>
              <w:rPr>
                <w:lang w:val="es-ES"/>
              </w:rPr>
            </w:pPr>
            <w:r w:rsidRPr="00C5752E">
              <w:rPr>
                <w:sz w:val="18"/>
                <w:lang w:val="es-ES"/>
              </w:rPr>
              <w:t xml:space="preserve">  Referencia verificable para cruce interno: [</w:t>
            </w:r>
            <w:proofErr w:type="spellStart"/>
            <w:r w:rsidRPr="00C5752E">
              <w:rPr>
                <w:sz w:val="18"/>
                <w:lang w:val="es-ES"/>
              </w:rPr>
              <w:t>nº</w:t>
            </w:r>
            <w:proofErr w:type="spellEnd"/>
            <w:r w:rsidRPr="00C5752E">
              <w:rPr>
                <w:sz w:val="18"/>
                <w:lang w:val="es-ES"/>
              </w:rPr>
              <w:t xml:space="preserve"> expediente, inscripción, correo, cartel, acta, otro].</w:t>
            </w:r>
          </w:p>
          <w:p w14:paraId="0A85F493" w14:textId="77777777" w:rsidR="00835C51" w:rsidRPr="00C5752E" w:rsidRDefault="003C2F76" w:rsidP="00325E77">
            <w:pPr>
              <w:spacing w:after="20" w:line="240" w:lineRule="auto"/>
              <w:jc w:val="both"/>
              <w:rPr>
                <w:lang w:val="es-ES"/>
              </w:rPr>
            </w:pPr>
            <w:r w:rsidRPr="00C5752E">
              <w:rPr>
                <w:sz w:val="18"/>
                <w:lang w:val="es-ES"/>
              </w:rPr>
              <w:t xml:space="preserve">  Observaciones: [_____].</w:t>
            </w:r>
          </w:p>
          <w:p w14:paraId="5004561C" w14:textId="77777777" w:rsidR="00835C51" w:rsidRPr="00C5752E" w:rsidRDefault="003C2F76" w:rsidP="00325E77">
            <w:pPr>
              <w:spacing w:after="20" w:line="240" w:lineRule="auto"/>
              <w:jc w:val="both"/>
              <w:rPr>
                <w:lang w:val="es-ES"/>
              </w:rPr>
            </w:pPr>
            <w:r w:rsidRPr="00C5752E">
              <w:rPr>
                <w:sz w:val="18"/>
                <w:lang w:val="es-ES"/>
              </w:rPr>
              <w:t>[Repetir una ficha por cada programa declarado].</w:t>
            </w:r>
          </w:p>
          <w:p w14:paraId="51685E8A" w14:textId="77777777" w:rsidR="00835C51" w:rsidRPr="00C5752E" w:rsidRDefault="003C2F76" w:rsidP="00325E77">
            <w:pPr>
              <w:spacing w:after="20" w:line="240" w:lineRule="auto"/>
              <w:jc w:val="both"/>
              <w:rPr>
                <w:lang w:val="es-ES"/>
              </w:rPr>
            </w:pPr>
            <w:r w:rsidRPr="00C5752E">
              <w:rPr>
                <w:sz w:val="18"/>
                <w:lang w:val="es-ES"/>
              </w:rPr>
              <w:t>2. CAMPAÑAS, ADHESIONES O COMPROMISOS VIGENTES</w:t>
            </w:r>
          </w:p>
          <w:p w14:paraId="2BFFC354" w14:textId="77777777" w:rsidR="00835C51" w:rsidRPr="00C5752E" w:rsidRDefault="003C2F76" w:rsidP="00325E77">
            <w:pPr>
              <w:spacing w:after="20" w:line="240" w:lineRule="auto"/>
              <w:jc w:val="both"/>
              <w:rPr>
                <w:lang w:val="es-ES"/>
              </w:rPr>
            </w:pPr>
            <w:r w:rsidRPr="00C5752E">
              <w:rPr>
                <w:sz w:val="18"/>
                <w:lang w:val="es-ES"/>
              </w:rPr>
              <w:t>- Denominación de la campaña o compromiso: [_____].</w:t>
            </w:r>
          </w:p>
          <w:p w14:paraId="0DF53646" w14:textId="77777777" w:rsidR="00835C51" w:rsidRPr="00C5752E" w:rsidRDefault="003C2F76" w:rsidP="00325E77">
            <w:pPr>
              <w:spacing w:after="20" w:line="240" w:lineRule="auto"/>
              <w:jc w:val="both"/>
              <w:rPr>
                <w:lang w:val="es-ES"/>
              </w:rPr>
            </w:pPr>
            <w:r w:rsidRPr="00C5752E">
              <w:rPr>
                <w:sz w:val="18"/>
                <w:lang w:val="es-ES"/>
              </w:rPr>
              <w:t>- Fecha de adhesión o participación: [_____].</w:t>
            </w:r>
          </w:p>
          <w:p w14:paraId="132FDD38" w14:textId="77777777" w:rsidR="00835C51" w:rsidRPr="00C5752E" w:rsidRDefault="003C2F76" w:rsidP="00325E77">
            <w:pPr>
              <w:spacing w:after="20" w:line="240" w:lineRule="auto"/>
              <w:jc w:val="both"/>
              <w:rPr>
                <w:lang w:val="es-ES"/>
              </w:rPr>
            </w:pPr>
            <w:r w:rsidRPr="00C5752E">
              <w:rPr>
                <w:sz w:val="18"/>
                <w:lang w:val="es-ES"/>
              </w:rPr>
              <w:t>- Evidencia aportada: [_____].</w:t>
            </w:r>
          </w:p>
          <w:p w14:paraId="2E467341" w14:textId="77777777" w:rsidR="00835C51" w:rsidRPr="00C5752E" w:rsidRDefault="003C2F76" w:rsidP="00325E77">
            <w:pPr>
              <w:spacing w:after="20" w:line="240" w:lineRule="auto"/>
              <w:jc w:val="both"/>
              <w:rPr>
                <w:lang w:val="es-ES"/>
              </w:rPr>
            </w:pPr>
            <w:r w:rsidRPr="00C5752E">
              <w:rPr>
                <w:sz w:val="18"/>
                <w:lang w:val="es-ES"/>
              </w:rPr>
              <w:t>- Observaciones: [_____].</w:t>
            </w:r>
          </w:p>
          <w:p w14:paraId="5FC04A25" w14:textId="77777777" w:rsidR="00835C51" w:rsidRPr="00C5752E" w:rsidRDefault="003C2F76" w:rsidP="00325E77">
            <w:pPr>
              <w:spacing w:after="20" w:line="240" w:lineRule="auto"/>
              <w:jc w:val="both"/>
              <w:rPr>
                <w:lang w:val="es-ES"/>
              </w:rPr>
            </w:pPr>
            <w:r w:rsidRPr="00C5752E">
              <w:rPr>
                <w:sz w:val="18"/>
                <w:lang w:val="es-ES"/>
              </w:rPr>
              <w:t>Firma de la persona representante [FIRMA]</w:t>
            </w:r>
          </w:p>
        </w:tc>
      </w:tr>
    </w:tbl>
    <w:p w14:paraId="099C4196" w14:textId="77777777" w:rsidR="00835C51" w:rsidRPr="00C5752E" w:rsidRDefault="00835C51" w:rsidP="00325E77">
      <w:pPr>
        <w:jc w:val="both"/>
        <w:rPr>
          <w:lang w:val="es-ES"/>
        </w:rPr>
      </w:pPr>
    </w:p>
    <w:p w14:paraId="4A8CCCEA" w14:textId="77777777" w:rsidR="00835C51" w:rsidRPr="00C5752E" w:rsidRDefault="003C2F76" w:rsidP="00325E77">
      <w:pPr>
        <w:pStyle w:val="Ttulo1"/>
        <w:spacing w:after="60"/>
        <w:jc w:val="both"/>
        <w:rPr>
          <w:lang w:val="es-ES"/>
        </w:rPr>
      </w:pPr>
      <w:r w:rsidRPr="00C5752E">
        <w:rPr>
          <w:rFonts w:ascii="Arial" w:eastAsia="Arial" w:hAnsi="Arial"/>
          <w:lang w:val="es-ES"/>
        </w:rPr>
        <w:t>4. Recomendaciones de presentación del expediente documental</w:t>
      </w:r>
    </w:p>
    <w:p w14:paraId="169E1A68" w14:textId="77777777" w:rsidR="00835C51" w:rsidRPr="00C5752E" w:rsidRDefault="003C2F76" w:rsidP="00325E77">
      <w:pPr>
        <w:pStyle w:val="Textoindependiente"/>
        <w:jc w:val="both"/>
        <w:rPr>
          <w:lang w:val="es-ES"/>
        </w:rPr>
      </w:pPr>
      <w:r w:rsidRPr="00C5752E">
        <w:rPr>
          <w:lang w:val="es-ES"/>
        </w:rPr>
        <w:t>Se recomienda que cada documento se identifique con la misma numeración del catálogo y se presente como anexo independiente o, en su defecto, claramente separado dentro de un único PDF indexado.</w:t>
      </w:r>
    </w:p>
    <w:p w14:paraId="4A67C2C0" w14:textId="77777777" w:rsidR="00835C51" w:rsidRPr="00C5752E" w:rsidRDefault="003C2F76" w:rsidP="00325E77">
      <w:pPr>
        <w:pStyle w:val="Textoindependiente"/>
        <w:jc w:val="both"/>
        <w:rPr>
          <w:lang w:val="es-ES"/>
        </w:rPr>
      </w:pPr>
      <w:r w:rsidRPr="00C5752E">
        <w:rPr>
          <w:lang w:val="es-ES"/>
        </w:rPr>
        <w:t>Cuando un mismo documento sirva para acreditar varios subcriterios, conviene indicarlo expresamente en el encabezado o en una ficha resumen para evitar duplicidades y facilitar la valoración.</w:t>
      </w:r>
    </w:p>
    <w:p w14:paraId="09A717B8" w14:textId="77777777" w:rsidR="00835C51" w:rsidRPr="00C5752E" w:rsidRDefault="003C2F76" w:rsidP="00325E77">
      <w:pPr>
        <w:pStyle w:val="Textoindependiente"/>
        <w:jc w:val="both"/>
        <w:rPr>
          <w:lang w:val="es-ES"/>
        </w:rPr>
      </w:pPr>
      <w:r w:rsidRPr="00C5752E">
        <w:rPr>
          <w:lang w:val="es-ES"/>
        </w:rPr>
        <w:lastRenderedPageBreak/>
        <w:t>Las evidencias digitales deberían aportarse con enlace verificable, fecha de captura y breve descripción del contenido visible. Cuando el acceso sea restringido, deberá acompañarse captura o certificación complementaria.</w:t>
      </w:r>
    </w:p>
    <w:p w14:paraId="6A45AAC2" w14:textId="77777777" w:rsidR="00835C51" w:rsidRPr="00C5752E" w:rsidRDefault="003C2F76" w:rsidP="00325E77">
      <w:pPr>
        <w:pStyle w:val="Textoindependiente"/>
        <w:jc w:val="both"/>
        <w:rPr>
          <w:lang w:val="es-ES"/>
        </w:rPr>
      </w:pPr>
      <w:r w:rsidRPr="00C5752E">
        <w:rPr>
          <w:lang w:val="es-ES"/>
        </w:rPr>
        <w:t>En los certificados internos debe constar con claridad quién expide el documento, en virtud de qué cargo lo hace y cuál es la fecha de emisión. Siempre que sea posible, deberá añadirse visto bueno de la presidencia.</w:t>
      </w:r>
    </w:p>
    <w:p w14:paraId="0DB4C82B" w14:textId="77777777" w:rsidR="00835C51" w:rsidRPr="00C5752E" w:rsidRDefault="003C2F76" w:rsidP="00325E77">
      <w:pPr>
        <w:pStyle w:val="Textoindependiente"/>
        <w:jc w:val="both"/>
        <w:rPr>
          <w:lang w:val="es-ES"/>
        </w:rPr>
      </w:pPr>
      <w:r w:rsidRPr="00C5752E">
        <w:rPr>
          <w:lang w:val="es-ES"/>
        </w:rPr>
        <w:t>El presente dosier puede utilizarse como base de trabajo para una futura normalización de la parte documental del procedimiento.</w:t>
      </w:r>
    </w:p>
    <w:p w14:paraId="3DB6EBC0" w14:textId="7F2BB228" w:rsidR="00725DAA" w:rsidRDefault="00725DAA" w:rsidP="00725DAA">
      <w:pPr>
        <w:tabs>
          <w:tab w:val="left" w:pos="401"/>
        </w:tabs>
        <w:spacing w:before="138"/>
        <w:jc w:val="both"/>
        <w:rPr>
          <w:lang w:val="es-ES"/>
        </w:rPr>
      </w:pPr>
    </w:p>
    <w:p w14:paraId="2A2620F2" w14:textId="77777777" w:rsidR="00C5752E" w:rsidRDefault="00C5752E" w:rsidP="00725DAA">
      <w:pPr>
        <w:tabs>
          <w:tab w:val="left" w:pos="401"/>
        </w:tabs>
        <w:spacing w:before="138"/>
        <w:jc w:val="both"/>
        <w:rPr>
          <w:lang w:val="es-ES"/>
        </w:rPr>
      </w:pPr>
    </w:p>
    <w:p w14:paraId="6112A6FC" w14:textId="77777777" w:rsidR="00C5752E" w:rsidRDefault="00C5752E" w:rsidP="00725DAA">
      <w:pPr>
        <w:tabs>
          <w:tab w:val="left" w:pos="401"/>
        </w:tabs>
        <w:spacing w:before="138"/>
        <w:jc w:val="both"/>
        <w:rPr>
          <w:lang w:val="es-ES"/>
        </w:rPr>
      </w:pPr>
    </w:p>
    <w:p w14:paraId="5A3AB5E1" w14:textId="77777777" w:rsidR="00C5752E" w:rsidRDefault="00C5752E" w:rsidP="00725DAA">
      <w:pPr>
        <w:tabs>
          <w:tab w:val="left" w:pos="401"/>
        </w:tabs>
        <w:spacing w:before="138"/>
        <w:jc w:val="both"/>
        <w:rPr>
          <w:lang w:val="es-ES"/>
        </w:rPr>
      </w:pPr>
    </w:p>
    <w:p w14:paraId="221E48FB" w14:textId="77777777" w:rsidR="00C5752E" w:rsidRPr="00C5752E" w:rsidRDefault="00C5752E" w:rsidP="00725DAA">
      <w:pPr>
        <w:tabs>
          <w:tab w:val="left" w:pos="401"/>
        </w:tabs>
        <w:spacing w:before="138"/>
        <w:jc w:val="both"/>
        <w:rPr>
          <w:lang w:val="es-E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96"/>
        <w:gridCol w:w="8364"/>
      </w:tblGrid>
      <w:tr w:rsidR="00C5752E" w:rsidRPr="00C5752E" w14:paraId="56D3A456" w14:textId="77777777">
        <w:trPr>
          <w:trHeight w:val="625"/>
        </w:trPr>
        <w:tc>
          <w:tcPr>
            <w:tcW w:w="1006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E02A729" w14:textId="77777777" w:rsidR="00C5752E" w:rsidRPr="00C5752E" w:rsidRDefault="00C5752E" w:rsidP="00C5752E">
            <w:pPr>
              <w:widowControl w:val="0"/>
              <w:tabs>
                <w:tab w:val="left" w:pos="401"/>
              </w:tabs>
              <w:autoSpaceDE w:val="0"/>
              <w:autoSpaceDN w:val="0"/>
              <w:spacing w:before="138" w:after="0" w:line="240" w:lineRule="auto"/>
              <w:jc w:val="center"/>
              <w:rPr>
                <w:color w:val="365F91" w:themeColor="accent1" w:themeShade="BF"/>
                <w:lang w:val="es-ES"/>
              </w:rPr>
            </w:pPr>
            <w:r w:rsidRPr="00C5752E">
              <w:rPr>
                <w:b/>
                <w:bCs/>
                <w:color w:val="365F91" w:themeColor="accent1" w:themeShade="BF"/>
                <w:lang w:val="es-ES"/>
              </w:rPr>
              <w:t>PROTECCIÓN DE DATOS PERSONALES</w:t>
            </w:r>
          </w:p>
        </w:tc>
      </w:tr>
      <w:tr w:rsidR="00C5752E" w:rsidRPr="00C5752E" w14:paraId="11CAD55C" w14:textId="77777777">
        <w:trPr>
          <w:trHeight w:val="563"/>
        </w:trPr>
        <w:tc>
          <w:tcPr>
            <w:tcW w:w="1006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0546C49" w14:textId="220B0390" w:rsidR="00C5752E" w:rsidRPr="00C5752E" w:rsidRDefault="00C5752E" w:rsidP="00C5752E">
            <w:pPr>
              <w:widowControl w:val="0"/>
              <w:tabs>
                <w:tab w:val="left" w:pos="401"/>
              </w:tabs>
              <w:autoSpaceDE w:val="0"/>
              <w:autoSpaceDN w:val="0"/>
              <w:spacing w:before="138" w:after="0" w:line="240" w:lineRule="auto"/>
              <w:jc w:val="center"/>
              <w:rPr>
                <w:b/>
                <w:bCs/>
                <w:color w:val="365F91" w:themeColor="accent1" w:themeShade="BF"/>
                <w:lang w:val="es-ES"/>
              </w:rPr>
            </w:pPr>
            <w:r w:rsidRPr="00C5752E">
              <w:rPr>
                <w:b/>
                <w:bCs/>
                <w:color w:val="365F91" w:themeColor="accent1" w:themeShade="BF"/>
                <w:lang w:val="es-ES"/>
              </w:rPr>
              <w:t>Cláusulas e instrucciones de aplicación en las planti</w:t>
            </w:r>
            <w:r w:rsidR="000C681E">
              <w:rPr>
                <w:b/>
                <w:bCs/>
                <w:color w:val="365F91" w:themeColor="accent1" w:themeShade="BF"/>
                <w:lang w:val="es-ES"/>
              </w:rPr>
              <w:t>llas</w:t>
            </w:r>
          </w:p>
        </w:tc>
      </w:tr>
      <w:tr w:rsidR="00C5752E" w:rsidRPr="00C5752E" w14:paraId="6CFB56C9" w14:textId="77777777">
        <w:trPr>
          <w:trHeight w:val="1425"/>
        </w:trPr>
        <w:tc>
          <w:tcPr>
            <w:tcW w:w="16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67DDAD" w14:textId="77777777" w:rsidR="00C5752E" w:rsidRPr="00C5752E" w:rsidRDefault="00C5752E" w:rsidP="00C5752E">
            <w:pPr>
              <w:widowControl w:val="0"/>
              <w:tabs>
                <w:tab w:val="left" w:pos="401"/>
              </w:tabs>
              <w:autoSpaceDE w:val="0"/>
              <w:autoSpaceDN w:val="0"/>
              <w:spacing w:before="138" w:after="0" w:line="240" w:lineRule="auto"/>
              <w:jc w:val="both"/>
              <w:rPr>
                <w:b/>
                <w:bCs/>
                <w:lang w:val="es-ES"/>
              </w:rPr>
            </w:pPr>
            <w:r w:rsidRPr="00C5752E">
              <w:rPr>
                <w:b/>
                <w:bCs/>
                <w:lang w:val="es-ES"/>
              </w:rPr>
              <w:t>1. Instrucción general de uso</w:t>
            </w:r>
          </w:p>
        </w:tc>
        <w:tc>
          <w:tcPr>
            <w:tcW w:w="8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AFF29E" w14:textId="77777777" w:rsidR="00C5752E" w:rsidRPr="00C5752E" w:rsidRDefault="00C5752E" w:rsidP="00C5752E">
            <w:pPr>
              <w:widowControl w:val="0"/>
              <w:tabs>
                <w:tab w:val="left" w:pos="401"/>
              </w:tabs>
              <w:autoSpaceDE w:val="0"/>
              <w:autoSpaceDN w:val="0"/>
              <w:spacing w:before="138" w:after="0" w:line="240" w:lineRule="auto"/>
              <w:jc w:val="both"/>
              <w:rPr>
                <w:lang w:val="es-ES"/>
              </w:rPr>
            </w:pPr>
            <w:r w:rsidRPr="00C5752E">
              <w:rPr>
                <w:lang w:val="es-ES"/>
              </w:rPr>
              <w:t>La entidad deberá evitar introducir datos personales no imprescindibles en las celdas del Excel. Cuando el dato pueda acreditarse mediante totales, porcentajes, tramos, códigos internos o referencias E-##, se utilizarán dichos formatos en lugar de relaciones nominales. Si, por requerimiento expreso, se aportan datos identificativos en el Excel o en el dossier de evidencias, la entidad será responsable de haber informado previamente a las terceras personas afectadas.</w:t>
            </w:r>
          </w:p>
        </w:tc>
      </w:tr>
      <w:tr w:rsidR="00C5752E" w:rsidRPr="00C5752E" w14:paraId="0C9D6217" w14:textId="77777777">
        <w:trPr>
          <w:trHeight w:val="1170"/>
        </w:trPr>
        <w:tc>
          <w:tcPr>
            <w:tcW w:w="16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3D507D" w14:textId="77777777" w:rsidR="00C5752E" w:rsidRPr="00C5752E" w:rsidRDefault="00C5752E" w:rsidP="00C5752E">
            <w:pPr>
              <w:widowControl w:val="0"/>
              <w:tabs>
                <w:tab w:val="left" w:pos="401"/>
              </w:tabs>
              <w:autoSpaceDE w:val="0"/>
              <w:autoSpaceDN w:val="0"/>
              <w:spacing w:before="138" w:after="0" w:line="240" w:lineRule="auto"/>
              <w:jc w:val="both"/>
              <w:rPr>
                <w:b/>
                <w:bCs/>
                <w:lang w:val="es-ES"/>
              </w:rPr>
            </w:pPr>
            <w:r w:rsidRPr="00C5752E">
              <w:rPr>
                <w:b/>
                <w:bCs/>
                <w:lang w:val="es-ES"/>
              </w:rPr>
              <w:t>2. Cláusula de minimización de datos</w:t>
            </w:r>
          </w:p>
        </w:tc>
        <w:tc>
          <w:tcPr>
            <w:tcW w:w="8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457B71" w14:textId="77777777" w:rsidR="00C5752E" w:rsidRPr="00C5752E" w:rsidRDefault="00C5752E" w:rsidP="00C5752E">
            <w:pPr>
              <w:widowControl w:val="0"/>
              <w:tabs>
                <w:tab w:val="left" w:pos="401"/>
              </w:tabs>
              <w:autoSpaceDE w:val="0"/>
              <w:autoSpaceDN w:val="0"/>
              <w:spacing w:before="138" w:after="0" w:line="240" w:lineRule="auto"/>
              <w:jc w:val="both"/>
              <w:rPr>
                <w:lang w:val="es-ES"/>
              </w:rPr>
            </w:pPr>
            <w:r w:rsidRPr="00C5752E">
              <w:rPr>
                <w:lang w:val="es-ES"/>
              </w:rPr>
              <w:t xml:space="preserve">Salvo que la convocatoria o el órgano instructor requieran expresamente una identificación nominal, las evidencias deberán presentarse mediante datos agregados especialmente </w:t>
            </w:r>
            <w:proofErr w:type="gramStart"/>
            <w:r w:rsidRPr="00C5752E">
              <w:rPr>
                <w:lang w:val="es-ES"/>
              </w:rPr>
              <w:t>en relación a</w:t>
            </w:r>
            <w:proofErr w:type="gramEnd"/>
            <w:r w:rsidRPr="00C5752E">
              <w:rPr>
                <w:lang w:val="es-ES"/>
              </w:rPr>
              <w:t xml:space="preserve"> datos de discapacidad, menores o personas en riesgo de exclusión, por lo que, en estos casos, la información que haya de figurar en el presente modelo deberá ser agregada o anonimizada, siendo responsable del cumplimiento de esta obligación la entidad solicitante.</w:t>
            </w:r>
          </w:p>
        </w:tc>
      </w:tr>
      <w:tr w:rsidR="00C5752E" w:rsidRPr="00C5752E" w14:paraId="7B500643" w14:textId="77777777">
        <w:trPr>
          <w:trHeight w:val="1185"/>
        </w:trPr>
        <w:tc>
          <w:tcPr>
            <w:tcW w:w="16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C8C8A4" w14:textId="77777777" w:rsidR="00C5752E" w:rsidRPr="00C5752E" w:rsidRDefault="00C5752E" w:rsidP="00C5752E">
            <w:pPr>
              <w:widowControl w:val="0"/>
              <w:tabs>
                <w:tab w:val="left" w:pos="401"/>
              </w:tabs>
              <w:autoSpaceDE w:val="0"/>
              <w:autoSpaceDN w:val="0"/>
              <w:spacing w:before="138" w:after="0" w:line="240" w:lineRule="auto"/>
              <w:jc w:val="both"/>
              <w:rPr>
                <w:b/>
                <w:bCs/>
                <w:lang w:val="es-ES"/>
              </w:rPr>
            </w:pPr>
            <w:r w:rsidRPr="00C5752E">
              <w:rPr>
                <w:b/>
                <w:bCs/>
                <w:lang w:val="es-ES"/>
              </w:rPr>
              <w:t>3. Declaración responsable sobre datos personales de terceras personas</w:t>
            </w:r>
          </w:p>
        </w:tc>
        <w:tc>
          <w:tcPr>
            <w:tcW w:w="8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C5E0DC" w14:textId="77777777" w:rsidR="00C5752E" w:rsidRPr="00C5752E" w:rsidRDefault="00C5752E" w:rsidP="00C5752E">
            <w:pPr>
              <w:widowControl w:val="0"/>
              <w:tabs>
                <w:tab w:val="left" w:pos="401"/>
              </w:tabs>
              <w:autoSpaceDE w:val="0"/>
              <w:autoSpaceDN w:val="0"/>
              <w:spacing w:before="138" w:after="0" w:line="240" w:lineRule="auto"/>
              <w:jc w:val="both"/>
              <w:rPr>
                <w:lang w:val="es-ES"/>
              </w:rPr>
            </w:pPr>
            <w:r w:rsidRPr="00C5752E">
              <w:rPr>
                <w:lang w:val="es-ES"/>
              </w:rPr>
              <w:t>La entidad solicitante deberá informar a las terceras personas cuyos datos personales se incluyen en este documento o en la documentación anexa, de que dichos datos podrán ser comunicados al Ayuntamiento de València para la tramitación, gestión, valoración, justificación, comprobación y control de la subvención solicitada, así como de los restantes extremos exigidos por la normativa vigente en materia de protección de datos personales.</w:t>
            </w:r>
          </w:p>
        </w:tc>
      </w:tr>
      <w:tr w:rsidR="00C5752E" w:rsidRPr="00C5752E" w14:paraId="52CD1EA3" w14:textId="77777777">
        <w:trPr>
          <w:trHeight w:val="1395"/>
        </w:trPr>
        <w:tc>
          <w:tcPr>
            <w:tcW w:w="16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0D3296" w14:textId="77777777" w:rsidR="00C5752E" w:rsidRPr="00C5752E" w:rsidRDefault="00C5752E" w:rsidP="00C5752E">
            <w:pPr>
              <w:widowControl w:val="0"/>
              <w:tabs>
                <w:tab w:val="left" w:pos="401"/>
              </w:tabs>
              <w:autoSpaceDE w:val="0"/>
              <w:autoSpaceDN w:val="0"/>
              <w:spacing w:before="138" w:after="0" w:line="240" w:lineRule="auto"/>
              <w:jc w:val="both"/>
              <w:rPr>
                <w:b/>
                <w:bCs/>
                <w:lang w:val="es-ES"/>
              </w:rPr>
            </w:pPr>
            <w:r w:rsidRPr="00C5752E">
              <w:rPr>
                <w:b/>
                <w:bCs/>
                <w:lang w:val="es-ES"/>
              </w:rPr>
              <w:t>4. Aplicación práctica</w:t>
            </w:r>
          </w:p>
        </w:tc>
        <w:tc>
          <w:tcPr>
            <w:tcW w:w="8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5A787D" w14:textId="77777777" w:rsidR="00C5752E" w:rsidRPr="00C5752E" w:rsidRDefault="00C5752E" w:rsidP="00C5752E">
            <w:pPr>
              <w:widowControl w:val="0"/>
              <w:tabs>
                <w:tab w:val="left" w:pos="401"/>
              </w:tabs>
              <w:autoSpaceDE w:val="0"/>
              <w:autoSpaceDN w:val="0"/>
              <w:spacing w:before="138" w:after="0" w:line="240" w:lineRule="auto"/>
              <w:jc w:val="both"/>
              <w:rPr>
                <w:lang w:val="es-ES"/>
              </w:rPr>
            </w:pPr>
            <w:r w:rsidRPr="00C5752E">
              <w:rPr>
                <w:lang w:val="es-ES"/>
              </w:rPr>
              <w:t>En las hojas de datos estructurados y en el índice de evidencias, las relaciones de participantes, deportistas, personal técnico, voluntariado, responsables funcionales, personas becadas o colectivos prioritarios deberán consignarse preferentemente mediante datos agregados, códigos internos, porcentajes o referencias al dossier. Las evidencias detalladas deberán incorporarse al dossier DN3/DN4 solo cuando sean estrictamente necesarias y con las cautelas indicadas.</w:t>
            </w:r>
          </w:p>
        </w:tc>
      </w:tr>
    </w:tbl>
    <w:p w14:paraId="2D7F0123" w14:textId="77777777" w:rsidR="00725DAA" w:rsidRPr="00C5752E" w:rsidRDefault="00725DAA" w:rsidP="0086155F">
      <w:pPr>
        <w:widowControl w:val="0"/>
        <w:tabs>
          <w:tab w:val="left" w:pos="401"/>
        </w:tabs>
        <w:autoSpaceDE w:val="0"/>
        <w:autoSpaceDN w:val="0"/>
        <w:spacing w:before="138" w:after="0" w:line="240" w:lineRule="auto"/>
        <w:jc w:val="both"/>
        <w:rPr>
          <w:lang w:val="es-ES"/>
        </w:rPr>
      </w:pPr>
    </w:p>
    <w:sectPr w:rsidR="00725DAA" w:rsidRPr="00C5752E" w:rsidSect="00034616">
      <w:headerReference w:type="default" r:id="rId8"/>
      <w:footerReference w:type="default" r:id="rId9"/>
      <w:pgSz w:w="12240" w:h="15840"/>
      <w:pgMar w:top="1247" w:right="1191" w:bottom="1020" w:left="1191"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4F3F4" w14:textId="77777777" w:rsidR="00255315" w:rsidRDefault="00255315" w:rsidP="00787C9E">
      <w:pPr>
        <w:spacing w:after="0" w:line="240" w:lineRule="auto"/>
      </w:pPr>
      <w:r>
        <w:separator/>
      </w:r>
    </w:p>
  </w:endnote>
  <w:endnote w:type="continuationSeparator" w:id="0">
    <w:p w14:paraId="10F40270" w14:textId="77777777" w:rsidR="00255315" w:rsidRDefault="00255315" w:rsidP="00787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4175316"/>
      <w:docPartObj>
        <w:docPartGallery w:val="Page Numbers (Bottom of Page)"/>
        <w:docPartUnique/>
      </w:docPartObj>
    </w:sdtPr>
    <w:sdtContent>
      <w:p w14:paraId="1EAB9AA5" w14:textId="4CCFEA71" w:rsidR="00787C9E" w:rsidRDefault="00C5752E">
        <w:pPr>
          <w:pStyle w:val="Piedepgina"/>
          <w:jc w:val="right"/>
        </w:pPr>
        <w:r w:rsidRPr="00C5752E">
          <w:rPr>
            <w:rFonts w:asciiTheme="majorHAnsi" w:hAnsiTheme="majorHAnsi" w:cstheme="majorHAnsi"/>
            <w:sz w:val="20"/>
            <w:szCs w:val="20"/>
          </w:rPr>
          <w:t xml:space="preserve">Version 21.5.2026       </w:t>
        </w:r>
        <w:r>
          <w:t xml:space="preserve">                                                                                                          </w:t>
        </w:r>
        <w:r w:rsidR="00787C9E">
          <w:fldChar w:fldCharType="begin"/>
        </w:r>
        <w:r w:rsidR="00787C9E">
          <w:instrText>PAGE   \* MERGEFORMAT</w:instrText>
        </w:r>
        <w:r w:rsidR="00787C9E">
          <w:fldChar w:fldCharType="separate"/>
        </w:r>
        <w:r w:rsidR="00787C9E">
          <w:rPr>
            <w:lang w:val="es-ES"/>
          </w:rPr>
          <w:t>2</w:t>
        </w:r>
        <w:r w:rsidR="00787C9E">
          <w:fldChar w:fldCharType="end"/>
        </w:r>
      </w:p>
    </w:sdtContent>
  </w:sdt>
  <w:p w14:paraId="38587FC0" w14:textId="77777777" w:rsidR="00787C9E" w:rsidRDefault="00787C9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756EF" w14:textId="77777777" w:rsidR="00255315" w:rsidRDefault="00255315" w:rsidP="00787C9E">
      <w:pPr>
        <w:spacing w:after="0" w:line="240" w:lineRule="auto"/>
      </w:pPr>
      <w:r>
        <w:separator/>
      </w:r>
    </w:p>
  </w:footnote>
  <w:footnote w:type="continuationSeparator" w:id="0">
    <w:p w14:paraId="6A82BCC1" w14:textId="77777777" w:rsidR="00255315" w:rsidRDefault="00255315" w:rsidP="00787C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C8AE8" w14:textId="77777777" w:rsidR="00787C9E" w:rsidRDefault="004A19A6">
    <w:pPr>
      <w:pStyle w:val="Encabezado"/>
    </w:pPr>
    <w:r>
      <w:rPr>
        <w:rFonts w:ascii="Times New Roman" w:eastAsiaTheme="minorEastAsia" w:hAnsi="Times New Roman" w:cs="Times New Roman"/>
        <w:noProof/>
        <w:sz w:val="24"/>
        <w:szCs w:val="24"/>
        <w:lang w:val="es-ES" w:eastAsia="es-ES"/>
      </w:rPr>
      <mc:AlternateContent>
        <mc:Choice Requires="wps">
          <w:drawing>
            <wp:anchor distT="45720" distB="45720" distL="114300" distR="114300" simplePos="0" relativeHeight="251658752" behindDoc="0" locked="0" layoutInCell="1" allowOverlap="1" wp14:anchorId="7C9D0CA6" wp14:editId="5B5FC161">
              <wp:simplePos x="0" y="0"/>
              <wp:positionH relativeFrom="column">
                <wp:posOffset>0</wp:posOffset>
              </wp:positionH>
              <wp:positionV relativeFrom="paragraph">
                <wp:posOffset>-57481</wp:posOffset>
              </wp:positionV>
              <wp:extent cx="1579880" cy="305435"/>
              <wp:effectExtent l="0" t="0" r="20320" b="18415"/>
              <wp:wrapSquare wrapText="bothSides"/>
              <wp:docPr id="217"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9880" cy="305435"/>
                      </a:xfrm>
                      <a:prstGeom prst="rect">
                        <a:avLst/>
                      </a:prstGeom>
                      <a:solidFill>
                        <a:srgbClr val="4F81BD">
                          <a:lumMod val="20000"/>
                          <a:lumOff val="80000"/>
                        </a:srgbClr>
                      </a:solidFill>
                      <a:ln w="9525">
                        <a:solidFill>
                          <a:srgbClr val="000000"/>
                        </a:solidFill>
                        <a:miter lim="800000"/>
                        <a:headEnd/>
                        <a:tailEnd/>
                      </a:ln>
                    </wps:spPr>
                    <wps:txbx>
                      <w:txbxContent>
                        <w:p w14:paraId="72C6501E" w14:textId="77777777" w:rsidR="004A19A6" w:rsidRDefault="004A19A6" w:rsidP="004A19A6">
                          <w:pPr>
                            <w:jc w:val="center"/>
                            <w:rPr>
                              <w:rFonts w:cs="Calibri"/>
                              <w:b/>
                              <w:bCs/>
                              <w:sz w:val="28"/>
                              <w:szCs w:val="28"/>
                            </w:rPr>
                          </w:pPr>
                          <w:r>
                            <w:rPr>
                              <w:rFonts w:cs="Calibri"/>
                              <w:b/>
                              <w:bCs/>
                              <w:sz w:val="28"/>
                              <w:szCs w:val="28"/>
                            </w:rPr>
                            <w:t xml:space="preserve">DN4 – A  </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9D0CA6" id="_x0000_t202" coordsize="21600,21600" o:spt="202" path="m,l,21600r21600,l21600,xe">
              <v:stroke joinstyle="miter"/>
              <v:path gradientshapeok="t" o:connecttype="rect"/>
            </v:shapetype>
            <v:shape id="Cuadro de texto 1" o:spid="_x0000_s1026" type="#_x0000_t202" style="position:absolute;margin-left:0;margin-top:-4.55pt;width:124.4pt;height:24.05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" fillcolor="#dce6f2">
              <v:textbox>
                <w:txbxContent>
                  <w:p w14:paraId="72C6501E" w14:textId="77777777" w:rsidR="004A19A6" w:rsidRDefault="004A19A6" w:rsidP="004A19A6">
                    <w:pPr>
                      <w:jc w:val="center"/>
                      <w:rPr>
                        <w:rFonts w:cs="Calibri"/>
                        <w:b/>
                        <w:bCs/>
                        <w:sz w:val="28"/>
                        <w:szCs w:val="28"/>
                      </w:rPr>
                    </w:pPr>
                    <w:r>
                      <w:rPr>
                        <w:rFonts w:cs="Calibri"/>
                        <w:b/>
                        <w:bCs/>
                        <w:sz w:val="28"/>
                        <w:szCs w:val="28"/>
                      </w:rPr>
                      <w:t xml:space="preserve">DN4 – A  </w:t>
                    </w:r>
                  </w:p>
                </w:txbxContent>
              </v:textbox>
              <w10:wrap type="square"/>
            </v:shape>
          </w:pict>
        </mc:Fallback>
      </mc:AlternateContent>
    </w:r>
    <w:r w:rsidR="00787C9E" w:rsidRPr="00F32D31">
      <w:rPr>
        <w:noProof/>
      </w:rPr>
      <w:drawing>
        <wp:anchor distT="0" distB="0" distL="114300" distR="114300" simplePos="0" relativeHeight="251657728" behindDoc="0" locked="0" layoutInCell="1" allowOverlap="1" wp14:anchorId="445FCD24" wp14:editId="7708AD2D">
          <wp:simplePos x="0" y="0"/>
          <wp:positionH relativeFrom="column">
            <wp:posOffset>4276725</wp:posOffset>
          </wp:positionH>
          <wp:positionV relativeFrom="page">
            <wp:posOffset>230505</wp:posOffset>
          </wp:positionV>
          <wp:extent cx="1988457" cy="304800"/>
          <wp:effectExtent l="0" t="0" r="0" b="0"/>
          <wp:wrapNone/>
          <wp:docPr id="1037822742" name="Imagen 1037822742" descr="Ayto+FDM_2017 s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Ayto+FDM_2017 s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8457" cy="3048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6F513389"/>
    <w:multiLevelType w:val="hybridMultilevel"/>
    <w:tmpl w:val="B9521E30"/>
    <w:lvl w:ilvl="0" w:tplc="93BC24FC">
      <w:numFmt w:val="bullet"/>
      <w:lvlText w:val="■"/>
      <w:lvlJc w:val="left"/>
      <w:pPr>
        <w:ind w:left="321" w:hanging="282"/>
      </w:pPr>
      <w:rPr>
        <w:rFonts w:ascii="MS Gothic" w:eastAsia="MS Gothic" w:hAnsi="MS Gothic" w:cs="MS Gothic" w:hint="default"/>
        <w:b w:val="0"/>
        <w:bCs w:val="0"/>
        <w:i w:val="0"/>
        <w:iCs w:val="0"/>
        <w:color w:val="212121"/>
        <w:spacing w:val="0"/>
        <w:w w:val="100"/>
        <w:sz w:val="22"/>
        <w:szCs w:val="22"/>
        <w:lang w:val="es-ES" w:eastAsia="en-US" w:bidi="ar-SA"/>
      </w:rPr>
    </w:lvl>
    <w:lvl w:ilvl="1" w:tplc="46020DBE">
      <w:numFmt w:val="bullet"/>
      <w:lvlText w:val="•"/>
      <w:lvlJc w:val="left"/>
      <w:pPr>
        <w:ind w:left="1237" w:hanging="282"/>
      </w:pPr>
      <w:rPr>
        <w:rFonts w:hint="default"/>
        <w:lang w:val="es-ES" w:eastAsia="en-US" w:bidi="ar-SA"/>
      </w:rPr>
    </w:lvl>
    <w:lvl w:ilvl="2" w:tplc="989E7A7E">
      <w:numFmt w:val="bullet"/>
      <w:lvlText w:val="•"/>
      <w:lvlJc w:val="left"/>
      <w:pPr>
        <w:ind w:left="2155" w:hanging="282"/>
      </w:pPr>
      <w:rPr>
        <w:rFonts w:hint="default"/>
        <w:lang w:val="es-ES" w:eastAsia="en-US" w:bidi="ar-SA"/>
      </w:rPr>
    </w:lvl>
    <w:lvl w:ilvl="3" w:tplc="B484A986">
      <w:numFmt w:val="bullet"/>
      <w:lvlText w:val="•"/>
      <w:lvlJc w:val="left"/>
      <w:pPr>
        <w:ind w:left="3072" w:hanging="282"/>
      </w:pPr>
      <w:rPr>
        <w:rFonts w:hint="default"/>
        <w:lang w:val="es-ES" w:eastAsia="en-US" w:bidi="ar-SA"/>
      </w:rPr>
    </w:lvl>
    <w:lvl w:ilvl="4" w:tplc="1706C4C6">
      <w:numFmt w:val="bullet"/>
      <w:lvlText w:val="•"/>
      <w:lvlJc w:val="left"/>
      <w:pPr>
        <w:ind w:left="3990" w:hanging="282"/>
      </w:pPr>
      <w:rPr>
        <w:rFonts w:hint="default"/>
        <w:lang w:val="es-ES" w:eastAsia="en-US" w:bidi="ar-SA"/>
      </w:rPr>
    </w:lvl>
    <w:lvl w:ilvl="5" w:tplc="69C4DD54">
      <w:numFmt w:val="bullet"/>
      <w:lvlText w:val="•"/>
      <w:lvlJc w:val="left"/>
      <w:pPr>
        <w:ind w:left="4908" w:hanging="282"/>
      </w:pPr>
      <w:rPr>
        <w:rFonts w:hint="default"/>
        <w:lang w:val="es-ES" w:eastAsia="en-US" w:bidi="ar-SA"/>
      </w:rPr>
    </w:lvl>
    <w:lvl w:ilvl="6" w:tplc="90E889DA">
      <w:numFmt w:val="bullet"/>
      <w:lvlText w:val="•"/>
      <w:lvlJc w:val="left"/>
      <w:pPr>
        <w:ind w:left="5825" w:hanging="282"/>
      </w:pPr>
      <w:rPr>
        <w:rFonts w:hint="default"/>
        <w:lang w:val="es-ES" w:eastAsia="en-US" w:bidi="ar-SA"/>
      </w:rPr>
    </w:lvl>
    <w:lvl w:ilvl="7" w:tplc="F342B8F6">
      <w:numFmt w:val="bullet"/>
      <w:lvlText w:val="•"/>
      <w:lvlJc w:val="left"/>
      <w:pPr>
        <w:ind w:left="6743" w:hanging="282"/>
      </w:pPr>
      <w:rPr>
        <w:rFonts w:hint="default"/>
        <w:lang w:val="es-ES" w:eastAsia="en-US" w:bidi="ar-SA"/>
      </w:rPr>
    </w:lvl>
    <w:lvl w:ilvl="8" w:tplc="238C1850">
      <w:numFmt w:val="bullet"/>
      <w:lvlText w:val="•"/>
      <w:lvlJc w:val="left"/>
      <w:pPr>
        <w:ind w:left="7661" w:hanging="282"/>
      </w:pPr>
      <w:rPr>
        <w:rFonts w:hint="default"/>
        <w:lang w:val="es-ES" w:eastAsia="en-US" w:bidi="ar-SA"/>
      </w:rPr>
    </w:lvl>
  </w:abstractNum>
  <w:num w:numId="1" w16cid:durableId="471531862">
    <w:abstractNumId w:val="8"/>
  </w:num>
  <w:num w:numId="2" w16cid:durableId="162167510">
    <w:abstractNumId w:val="6"/>
  </w:num>
  <w:num w:numId="3" w16cid:durableId="2110731686">
    <w:abstractNumId w:val="5"/>
  </w:num>
  <w:num w:numId="4" w16cid:durableId="943658088">
    <w:abstractNumId w:val="4"/>
  </w:num>
  <w:num w:numId="5" w16cid:durableId="912468773">
    <w:abstractNumId w:val="7"/>
  </w:num>
  <w:num w:numId="6" w16cid:durableId="709721446">
    <w:abstractNumId w:val="3"/>
  </w:num>
  <w:num w:numId="7" w16cid:durableId="88889265">
    <w:abstractNumId w:val="2"/>
  </w:num>
  <w:num w:numId="8" w16cid:durableId="1240671126">
    <w:abstractNumId w:val="1"/>
  </w:num>
  <w:num w:numId="9" w16cid:durableId="2074427735">
    <w:abstractNumId w:val="0"/>
  </w:num>
  <w:num w:numId="10" w16cid:durableId="13958159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C681E"/>
    <w:rsid w:val="0010315F"/>
    <w:rsid w:val="0015074B"/>
    <w:rsid w:val="001B7C41"/>
    <w:rsid w:val="00252793"/>
    <w:rsid w:val="00255315"/>
    <w:rsid w:val="002937CC"/>
    <w:rsid w:val="0029639D"/>
    <w:rsid w:val="003254CC"/>
    <w:rsid w:val="00325CDF"/>
    <w:rsid w:val="00325E77"/>
    <w:rsid w:val="00326F90"/>
    <w:rsid w:val="00394742"/>
    <w:rsid w:val="003A1D91"/>
    <w:rsid w:val="003C2F76"/>
    <w:rsid w:val="004A19A6"/>
    <w:rsid w:val="004B1B96"/>
    <w:rsid w:val="004E01C2"/>
    <w:rsid w:val="004E2EFC"/>
    <w:rsid w:val="00565150"/>
    <w:rsid w:val="0068246C"/>
    <w:rsid w:val="006B7420"/>
    <w:rsid w:val="00725DAA"/>
    <w:rsid w:val="00752558"/>
    <w:rsid w:val="00787C9E"/>
    <w:rsid w:val="0079346C"/>
    <w:rsid w:val="00821D70"/>
    <w:rsid w:val="00835C51"/>
    <w:rsid w:val="0086155F"/>
    <w:rsid w:val="008A59DB"/>
    <w:rsid w:val="00907E8B"/>
    <w:rsid w:val="00946073"/>
    <w:rsid w:val="00A80F37"/>
    <w:rsid w:val="00AA1D8D"/>
    <w:rsid w:val="00B47730"/>
    <w:rsid w:val="00C231EC"/>
    <w:rsid w:val="00C5752E"/>
    <w:rsid w:val="00CB0664"/>
    <w:rsid w:val="00CB64AC"/>
    <w:rsid w:val="00CE05A7"/>
    <w:rsid w:val="00D741F1"/>
    <w:rsid w:val="00DE6631"/>
    <w:rsid w:val="00EE32DF"/>
    <w:rsid w:val="00F25DEF"/>
    <w:rsid w:val="00F63C97"/>
    <w:rsid w:val="00F8542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E8789D8"/>
  <w14:defaultImageDpi w14:val="300"/>
  <w15:docId w15:val="{970030F7-F06D-49A1-B0CC-75C5C52FB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80"/>
    </w:pPr>
    <w:rPr>
      <w:rFonts w:ascii="Arial" w:eastAsia="Arial" w:hAnsi="Arial"/>
      <w:color w:val="222222"/>
      <w:sz w:val="21"/>
    </w:rPr>
  </w:style>
  <w:style w:type="paragraph" w:styleId="Ttulo1">
    <w:name w:val="heading 1"/>
    <w:basedOn w:val="Normal"/>
    <w:next w:val="Normal"/>
    <w:link w:val="Ttulo1Car"/>
    <w:uiPriority w:val="9"/>
    <w:qFormat/>
    <w:rsid w:val="00FC693F"/>
    <w:pPr>
      <w:keepNext/>
      <w:keepLines/>
      <w:spacing w:before="200"/>
      <w:outlineLvl w:val="0"/>
    </w:pPr>
    <w:rPr>
      <w:rFonts w:asciiTheme="majorHAnsi" w:eastAsiaTheme="majorEastAsia" w:hAnsiTheme="majorHAnsi" w:cstheme="majorBidi"/>
      <w:b/>
      <w:bCs/>
      <w:color w:val="1F4E79"/>
      <w:sz w:val="25"/>
      <w:szCs w:val="28"/>
    </w:rPr>
  </w:style>
  <w:style w:type="paragraph" w:styleId="Ttulo2">
    <w:name w:val="heading 2"/>
    <w:basedOn w:val="Normal"/>
    <w:next w:val="Normal"/>
    <w:link w:val="Ttulo2Car"/>
    <w:uiPriority w:val="9"/>
    <w:unhideWhenUsed/>
    <w:qFormat/>
    <w:rsid w:val="00FC693F"/>
    <w:pPr>
      <w:keepNext/>
      <w:keepLines/>
      <w:spacing w:before="160" w:after="60"/>
      <w:outlineLvl w:val="1"/>
    </w:pPr>
    <w:rPr>
      <w:rFonts w:asciiTheme="majorHAnsi" w:eastAsiaTheme="majorEastAsia" w:hAnsiTheme="majorHAnsi" w:cstheme="majorBidi"/>
      <w:b/>
      <w:bCs/>
      <w:color w:val="1F4E79"/>
      <w:sz w:val="23"/>
      <w:szCs w:val="26"/>
    </w:rPr>
  </w:style>
  <w:style w:type="paragraph" w:styleId="Ttulo3">
    <w:name w:val="heading 3"/>
    <w:basedOn w:val="Normal"/>
    <w:next w:val="Normal"/>
    <w:link w:val="Ttulo3Car"/>
    <w:uiPriority w:val="9"/>
    <w:unhideWhenUsed/>
    <w:qFormat/>
    <w:rsid w:val="00FC693F"/>
    <w:pPr>
      <w:keepNext/>
      <w:keepLines/>
      <w:spacing w:before="80" w:after="40"/>
      <w:outlineLvl w:val="2"/>
    </w:pPr>
    <w:rPr>
      <w:rFonts w:asciiTheme="majorHAnsi" w:eastAsiaTheme="majorEastAsia" w:hAnsiTheme="majorHAnsi" w:cstheme="majorBidi"/>
      <w:b/>
      <w:bCs/>
      <w:color w:val="1F4E79"/>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1"/>
    <w:qFormat/>
    <w:rsid w:val="00FC693F"/>
    <w:pPr>
      <w:ind w:left="720"/>
      <w:contextualSpacing/>
    </w:pPr>
  </w:style>
  <w:style w:type="paragraph" w:styleId="Textoindependiente">
    <w:name w:val="Body Text"/>
    <w:basedOn w:val="Normal"/>
    <w:link w:val="TextoindependienteCar"/>
    <w:uiPriority w:val="99"/>
    <w:unhideWhenUsed/>
    <w:rsid w:val="00AA1D8D"/>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5294</Words>
  <Characters>29118</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Jose Manuel Brotons</cp:lastModifiedBy>
  <cp:revision>2</cp:revision>
  <dcterms:created xsi:type="dcterms:W3CDTF">2026-06-03T09:39:00Z</dcterms:created>
  <dcterms:modified xsi:type="dcterms:W3CDTF">2026-06-03T09:39:00Z</dcterms:modified>
  <cp:category/>
</cp:coreProperties>
</file>